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9CEAE" w14:textId="55F0BC58" w:rsidR="00536551" w:rsidRDefault="00767577">
      <w:pPr>
        <w:pStyle w:val="KonuBal"/>
        <w:jc w:val="center"/>
      </w:pPr>
      <w:r>
        <w:t xml:space="preserve">Windows Server </w:t>
      </w:r>
      <w:r w:rsidR="00365784">
        <w:t xml:space="preserve">2022 </w:t>
      </w:r>
      <w:proofErr w:type="spellStart"/>
      <w:r w:rsidR="00365784">
        <w:t>nin</w:t>
      </w:r>
      <w:proofErr w:type="spellEnd"/>
      <w:r w:rsidR="00365784">
        <w:t xml:space="preserve"> </w:t>
      </w:r>
      <w:proofErr w:type="spellStart"/>
      <w:r w:rsidR="00365784">
        <w:t>özellikleri</w:t>
      </w:r>
      <w:proofErr w:type="spellEnd"/>
      <w:r w:rsidR="00365784">
        <w:t xml:space="preserve"> </w:t>
      </w:r>
      <w:proofErr w:type="spellStart"/>
      <w:r w:rsidR="00365784">
        <w:t>ve</w:t>
      </w:r>
      <w:proofErr w:type="spellEnd"/>
      <w:r w:rsidR="00365784">
        <w:t xml:space="preserve"> </w:t>
      </w:r>
      <w:proofErr w:type="spellStart"/>
      <w:r w:rsidR="00365784">
        <w:t>Kullanım</w:t>
      </w:r>
      <w:proofErr w:type="spellEnd"/>
      <w:r w:rsidR="00365784">
        <w:t xml:space="preserve"> </w:t>
      </w:r>
      <w:proofErr w:type="spellStart"/>
      <w:r w:rsidR="00365784">
        <w:t>Alanları</w:t>
      </w:r>
      <w:proofErr w:type="spellEnd"/>
    </w:p>
    <w:p w14:paraId="3E7ABBDB" w14:textId="464758DA" w:rsidR="00536551" w:rsidRDefault="00767577">
      <w:pPr>
        <w:jc w:val="center"/>
      </w:pPr>
      <w:r>
        <w:t>Yazar: [</w:t>
      </w:r>
      <w:r w:rsidR="00365784">
        <w:t>Berkay Boz</w:t>
      </w:r>
      <w:r>
        <w:t>] | Tarih: 2</w:t>
      </w:r>
      <w:r w:rsidR="00BB28BA">
        <w:t>5</w:t>
      </w:r>
      <w:r>
        <w:t xml:space="preserve"> Nisan 2025</w:t>
      </w:r>
    </w:p>
    <w:p w14:paraId="0585A7D0" w14:textId="77777777" w:rsidR="005D35D9" w:rsidRPr="005D35D9" w:rsidRDefault="005D35D9" w:rsidP="005D35D9">
      <w:pPr>
        <w:jc w:val="center"/>
        <w:rPr>
          <w:sz w:val="20"/>
          <w:szCs w:val="20"/>
        </w:rPr>
      </w:pPr>
      <w:proofErr w:type="spellStart"/>
      <w:r w:rsidRPr="005D35D9">
        <w:rPr>
          <w:sz w:val="20"/>
          <w:szCs w:val="20"/>
        </w:rPr>
        <w:t>Karabük</w:t>
      </w:r>
      <w:proofErr w:type="spellEnd"/>
      <w:r w:rsidRPr="005D35D9">
        <w:rPr>
          <w:sz w:val="20"/>
          <w:szCs w:val="20"/>
        </w:rPr>
        <w:t xml:space="preserve"> </w:t>
      </w:r>
      <w:proofErr w:type="spellStart"/>
      <w:r w:rsidRPr="005D35D9">
        <w:rPr>
          <w:sz w:val="20"/>
          <w:szCs w:val="20"/>
        </w:rPr>
        <w:t>Üniversitesi</w:t>
      </w:r>
      <w:proofErr w:type="spellEnd"/>
      <w:r w:rsidRPr="005D35D9">
        <w:rPr>
          <w:sz w:val="20"/>
          <w:szCs w:val="20"/>
        </w:rPr>
        <w:t xml:space="preserve"> </w:t>
      </w:r>
      <w:proofErr w:type="spellStart"/>
      <w:r w:rsidRPr="005D35D9">
        <w:rPr>
          <w:sz w:val="20"/>
          <w:szCs w:val="20"/>
        </w:rPr>
        <w:t>Yenice</w:t>
      </w:r>
      <w:proofErr w:type="spellEnd"/>
      <w:r w:rsidRPr="005D35D9">
        <w:rPr>
          <w:sz w:val="20"/>
          <w:szCs w:val="20"/>
        </w:rPr>
        <w:t xml:space="preserve"> </w:t>
      </w:r>
      <w:proofErr w:type="spellStart"/>
      <w:r w:rsidRPr="005D35D9">
        <w:rPr>
          <w:sz w:val="20"/>
          <w:szCs w:val="20"/>
        </w:rPr>
        <w:t>Meslek</w:t>
      </w:r>
      <w:proofErr w:type="spellEnd"/>
      <w:r w:rsidRPr="005D35D9">
        <w:rPr>
          <w:sz w:val="20"/>
          <w:szCs w:val="20"/>
        </w:rPr>
        <w:t xml:space="preserve"> Yüksek </w:t>
      </w:r>
      <w:proofErr w:type="spellStart"/>
      <w:r w:rsidRPr="005D35D9">
        <w:rPr>
          <w:sz w:val="20"/>
          <w:szCs w:val="20"/>
        </w:rPr>
        <w:t>Okulu</w:t>
      </w:r>
      <w:proofErr w:type="spellEnd"/>
      <w:r w:rsidRPr="005D35D9">
        <w:rPr>
          <w:sz w:val="20"/>
          <w:szCs w:val="20"/>
        </w:rPr>
        <w:t xml:space="preserve"> </w:t>
      </w:r>
      <w:proofErr w:type="spellStart"/>
      <w:r w:rsidRPr="005D35D9">
        <w:rPr>
          <w:sz w:val="20"/>
          <w:szCs w:val="20"/>
        </w:rPr>
        <w:t>Bilgisayar</w:t>
      </w:r>
      <w:proofErr w:type="spellEnd"/>
      <w:r w:rsidRPr="005D35D9">
        <w:rPr>
          <w:sz w:val="20"/>
          <w:szCs w:val="20"/>
        </w:rPr>
        <w:t xml:space="preserve"> </w:t>
      </w:r>
      <w:proofErr w:type="spellStart"/>
      <w:r w:rsidRPr="005D35D9">
        <w:rPr>
          <w:sz w:val="20"/>
          <w:szCs w:val="20"/>
        </w:rPr>
        <w:t>Programcılığı</w:t>
      </w:r>
      <w:proofErr w:type="spellEnd"/>
      <w:r w:rsidRPr="005D35D9">
        <w:rPr>
          <w:sz w:val="20"/>
          <w:szCs w:val="20"/>
        </w:rPr>
        <w:t xml:space="preserve"> </w:t>
      </w:r>
      <w:proofErr w:type="spellStart"/>
      <w:r w:rsidRPr="005D35D9">
        <w:rPr>
          <w:sz w:val="20"/>
          <w:szCs w:val="20"/>
        </w:rPr>
        <w:t>Bölümü</w:t>
      </w:r>
      <w:proofErr w:type="spellEnd"/>
    </w:p>
    <w:p w14:paraId="73839593" w14:textId="7255D045" w:rsidR="00536551" w:rsidRDefault="00ED6FB2">
      <w:pPr>
        <w:pStyle w:val="Balk1"/>
      </w:pPr>
      <w:r>
        <w:t xml:space="preserve">Genel </w:t>
      </w:r>
      <w:proofErr w:type="spellStart"/>
      <w:r>
        <w:t>Tanım</w:t>
      </w:r>
      <w:proofErr w:type="spellEnd"/>
      <w:r>
        <w:t>:</w:t>
      </w:r>
    </w:p>
    <w:p w14:paraId="7E6114C2" w14:textId="0CAE8E7E" w:rsidR="003C7ACC" w:rsidRDefault="00ED6FB2" w:rsidP="00365784">
      <w:r>
        <w:t xml:space="preserve">Windows Server, Microsoft </w:t>
      </w:r>
      <w:proofErr w:type="spellStart"/>
      <w:r>
        <w:t>tarafından</w:t>
      </w:r>
      <w:proofErr w:type="spellEnd"/>
      <w:r>
        <w:t xml:space="preserve"> </w:t>
      </w:r>
      <w:proofErr w:type="spellStart"/>
      <w:r>
        <w:t>geliştirilmiş</w:t>
      </w:r>
      <w:proofErr w:type="spellEnd"/>
      <w:r>
        <w:t xml:space="preserve"> </w:t>
      </w:r>
      <w:proofErr w:type="spellStart"/>
      <w:r>
        <w:t>bir</w:t>
      </w:r>
      <w:proofErr w:type="spellEnd"/>
      <w:r>
        <w:t xml:space="preserve"> </w:t>
      </w:r>
      <w:proofErr w:type="spellStart"/>
      <w:r>
        <w:t>sunucu</w:t>
      </w:r>
      <w:proofErr w:type="spellEnd"/>
      <w:r>
        <w:t xml:space="preserve"> </w:t>
      </w:r>
      <w:proofErr w:type="spellStart"/>
      <w:r>
        <w:t>işletim</w:t>
      </w:r>
      <w:proofErr w:type="spellEnd"/>
      <w:r>
        <w:t xml:space="preserve"> </w:t>
      </w:r>
      <w:proofErr w:type="spellStart"/>
      <w:r>
        <w:t>sistemidir</w:t>
      </w:r>
      <w:proofErr w:type="spellEnd"/>
      <w:r>
        <w:t xml:space="preserve">. </w:t>
      </w:r>
      <w:proofErr w:type="spellStart"/>
      <w:r>
        <w:t>Kurumsal</w:t>
      </w:r>
      <w:proofErr w:type="spellEnd"/>
      <w:r>
        <w:t xml:space="preserve"> </w:t>
      </w:r>
      <w:proofErr w:type="spellStart"/>
      <w:r>
        <w:t>düzeyde</w:t>
      </w:r>
      <w:proofErr w:type="spellEnd"/>
      <w:r>
        <w:t xml:space="preserve"> </w:t>
      </w:r>
      <w:proofErr w:type="spellStart"/>
      <w:r>
        <w:t>ağ</w:t>
      </w:r>
      <w:proofErr w:type="spellEnd"/>
      <w:r>
        <w:t xml:space="preserve">, </w:t>
      </w:r>
      <w:proofErr w:type="spellStart"/>
      <w:r>
        <w:t>kullanıcı</w:t>
      </w:r>
      <w:proofErr w:type="spellEnd"/>
      <w:r>
        <w:t xml:space="preserve">, </w:t>
      </w:r>
      <w:proofErr w:type="spellStart"/>
      <w:r>
        <w:t>veri</w:t>
      </w:r>
      <w:proofErr w:type="spellEnd"/>
      <w:r>
        <w:t xml:space="preserve"> </w:t>
      </w:r>
      <w:proofErr w:type="spellStart"/>
      <w:r>
        <w:t>ve</w:t>
      </w:r>
      <w:proofErr w:type="spellEnd"/>
      <w:r>
        <w:t xml:space="preserve"> </w:t>
      </w:r>
      <w:proofErr w:type="spellStart"/>
      <w:r>
        <w:t>kaynak</w:t>
      </w:r>
      <w:proofErr w:type="spellEnd"/>
      <w:r>
        <w:t xml:space="preserve"> </w:t>
      </w:r>
      <w:proofErr w:type="spellStart"/>
      <w:r>
        <w:t>yönetimi</w:t>
      </w:r>
      <w:proofErr w:type="spellEnd"/>
      <w:r>
        <w:t xml:space="preserve"> </w:t>
      </w:r>
      <w:proofErr w:type="spellStart"/>
      <w:r>
        <w:t>gibi</w:t>
      </w:r>
      <w:proofErr w:type="spellEnd"/>
      <w:r>
        <w:t xml:space="preserve"> </w:t>
      </w:r>
      <w:proofErr w:type="spellStart"/>
      <w:r>
        <w:t>görevleri</w:t>
      </w:r>
      <w:proofErr w:type="spellEnd"/>
      <w:r>
        <w:t xml:space="preserve"> </w:t>
      </w:r>
      <w:proofErr w:type="spellStart"/>
      <w:r>
        <w:t>yerine</w:t>
      </w:r>
      <w:proofErr w:type="spellEnd"/>
      <w:r>
        <w:t xml:space="preserve"> </w:t>
      </w:r>
      <w:proofErr w:type="spellStart"/>
      <w:r>
        <w:t>getirmek</w:t>
      </w:r>
      <w:proofErr w:type="spellEnd"/>
      <w:r>
        <w:t xml:space="preserve"> </w:t>
      </w:r>
      <w:proofErr w:type="spellStart"/>
      <w:r>
        <w:t>üzere</w:t>
      </w:r>
      <w:proofErr w:type="spellEnd"/>
      <w:r>
        <w:t xml:space="preserve"> </w:t>
      </w:r>
      <w:proofErr w:type="spellStart"/>
      <w:r>
        <w:t>tasarlanmıştır</w:t>
      </w:r>
      <w:proofErr w:type="spellEnd"/>
      <w:r>
        <w:t>.</w:t>
      </w:r>
    </w:p>
    <w:p w14:paraId="7E82C456" w14:textId="77777777" w:rsidR="003C7ACC" w:rsidRPr="003C7ACC" w:rsidRDefault="003C7ACC" w:rsidP="003C7ACC">
      <w:pPr>
        <w:rPr>
          <w:lang w:val="tr-TR"/>
        </w:rPr>
      </w:pPr>
      <w:r w:rsidRPr="003C7ACC">
        <w:rPr>
          <w:lang w:val="tr-TR"/>
        </w:rPr>
        <w:t>Bu işletim sistemi, kuruluşların:</w:t>
      </w:r>
    </w:p>
    <w:p w14:paraId="79B30AC7" w14:textId="77777777" w:rsidR="003C7ACC" w:rsidRPr="003C7ACC" w:rsidRDefault="003C7ACC" w:rsidP="003C7ACC">
      <w:pPr>
        <w:numPr>
          <w:ilvl w:val="0"/>
          <w:numId w:val="47"/>
        </w:numPr>
        <w:rPr>
          <w:lang w:val="tr-TR"/>
        </w:rPr>
      </w:pPr>
      <w:r w:rsidRPr="003C7ACC">
        <w:rPr>
          <w:lang w:val="tr-TR"/>
        </w:rPr>
        <w:t>Bilgisayar ağlarını yönetmesine</w:t>
      </w:r>
    </w:p>
    <w:p w14:paraId="64B17817" w14:textId="77777777" w:rsidR="003C7ACC" w:rsidRPr="003C7ACC" w:rsidRDefault="003C7ACC" w:rsidP="003C7ACC">
      <w:pPr>
        <w:numPr>
          <w:ilvl w:val="0"/>
          <w:numId w:val="47"/>
        </w:numPr>
        <w:rPr>
          <w:lang w:val="tr-TR"/>
        </w:rPr>
      </w:pPr>
      <w:r w:rsidRPr="003C7ACC">
        <w:rPr>
          <w:lang w:val="tr-TR"/>
        </w:rPr>
        <w:t>Kullanıcı hesaplarını ve erişim izinlerini kontrol etmesine</w:t>
      </w:r>
    </w:p>
    <w:p w14:paraId="0758F7AE" w14:textId="77777777" w:rsidR="003C7ACC" w:rsidRPr="003C7ACC" w:rsidRDefault="003C7ACC" w:rsidP="003C7ACC">
      <w:pPr>
        <w:numPr>
          <w:ilvl w:val="0"/>
          <w:numId w:val="47"/>
        </w:numPr>
        <w:rPr>
          <w:lang w:val="tr-TR"/>
        </w:rPr>
      </w:pPr>
      <w:r w:rsidRPr="003C7ACC">
        <w:rPr>
          <w:lang w:val="tr-TR"/>
        </w:rPr>
        <w:t>Verileri güvenli bir şekilde depolamasına ve yönetmesine</w:t>
      </w:r>
    </w:p>
    <w:p w14:paraId="7B228235" w14:textId="77777777" w:rsidR="003C7ACC" w:rsidRPr="003C7ACC" w:rsidRDefault="003C7ACC" w:rsidP="003C7ACC">
      <w:pPr>
        <w:numPr>
          <w:ilvl w:val="0"/>
          <w:numId w:val="47"/>
        </w:numPr>
        <w:rPr>
          <w:lang w:val="tr-TR"/>
        </w:rPr>
      </w:pPr>
      <w:r w:rsidRPr="003C7ACC">
        <w:rPr>
          <w:lang w:val="tr-TR"/>
        </w:rPr>
        <w:t>Sunucu kaynaklarını (işlemci, bellek, depolama) verimli kullanmasına yardımcı olur</w:t>
      </w:r>
    </w:p>
    <w:p w14:paraId="589E0177" w14:textId="77777777" w:rsidR="003C7ACC" w:rsidRPr="00365784" w:rsidRDefault="003C7ACC" w:rsidP="00365784"/>
    <w:p w14:paraId="2AD703E4" w14:textId="05279C5D" w:rsidR="00536551" w:rsidRPr="005D35D9" w:rsidRDefault="00767577">
      <w:pPr>
        <w:pStyle w:val="Balk1"/>
        <w:rPr>
          <w:sz w:val="32"/>
          <w:szCs w:val="32"/>
        </w:rPr>
      </w:pPr>
      <w:r w:rsidRPr="005D35D9">
        <w:rPr>
          <w:sz w:val="32"/>
          <w:szCs w:val="32"/>
        </w:rPr>
        <w:t>1.</w:t>
      </w:r>
      <w:r w:rsidR="00ED6FB2">
        <w:rPr>
          <w:sz w:val="32"/>
          <w:szCs w:val="32"/>
        </w:rPr>
        <w:t>Özet</w:t>
      </w:r>
    </w:p>
    <w:p w14:paraId="0E4395B1" w14:textId="24B4F657" w:rsidR="005D35D9" w:rsidRPr="005D35D9" w:rsidRDefault="00623F80">
      <w:pPr>
        <w:rPr>
          <w:sz w:val="24"/>
          <w:szCs w:val="24"/>
        </w:rPr>
      </w:pPr>
      <w:r w:rsidRPr="00623F80">
        <w:rPr>
          <w:sz w:val="24"/>
          <w:szCs w:val="24"/>
        </w:rPr>
        <w:t xml:space="preserve">Windows Server 2022, </w:t>
      </w:r>
      <w:proofErr w:type="spellStart"/>
      <w:r w:rsidRPr="00623F80">
        <w:rPr>
          <w:sz w:val="24"/>
          <w:szCs w:val="24"/>
        </w:rPr>
        <w:t>Microsoft'un</w:t>
      </w:r>
      <w:proofErr w:type="spellEnd"/>
      <w:r w:rsidRPr="00623F80">
        <w:rPr>
          <w:sz w:val="24"/>
          <w:szCs w:val="24"/>
        </w:rPr>
        <w:t xml:space="preserve"> </w:t>
      </w:r>
      <w:proofErr w:type="spellStart"/>
      <w:r w:rsidRPr="00623F80">
        <w:rPr>
          <w:sz w:val="24"/>
          <w:szCs w:val="24"/>
        </w:rPr>
        <w:t>kurumsal</w:t>
      </w:r>
      <w:proofErr w:type="spellEnd"/>
      <w:r w:rsidRPr="00623F80">
        <w:rPr>
          <w:sz w:val="24"/>
          <w:szCs w:val="24"/>
        </w:rPr>
        <w:t xml:space="preserve"> </w:t>
      </w:r>
      <w:proofErr w:type="spellStart"/>
      <w:r w:rsidRPr="00623F80">
        <w:rPr>
          <w:sz w:val="24"/>
          <w:szCs w:val="24"/>
        </w:rPr>
        <w:t>müşteriler</w:t>
      </w:r>
      <w:proofErr w:type="spellEnd"/>
      <w:r w:rsidRPr="00623F80">
        <w:rPr>
          <w:sz w:val="24"/>
          <w:szCs w:val="24"/>
        </w:rPr>
        <w:t xml:space="preserve"> </w:t>
      </w:r>
      <w:proofErr w:type="spellStart"/>
      <w:r w:rsidRPr="00623F80">
        <w:rPr>
          <w:sz w:val="24"/>
          <w:szCs w:val="24"/>
        </w:rPr>
        <w:t>için</w:t>
      </w:r>
      <w:proofErr w:type="spellEnd"/>
      <w:r w:rsidRPr="00623F80">
        <w:rPr>
          <w:sz w:val="24"/>
          <w:szCs w:val="24"/>
        </w:rPr>
        <w:t xml:space="preserve"> </w:t>
      </w:r>
      <w:proofErr w:type="spellStart"/>
      <w:r w:rsidRPr="00623F80">
        <w:rPr>
          <w:sz w:val="24"/>
          <w:szCs w:val="24"/>
        </w:rPr>
        <w:t>geliştirdiği</w:t>
      </w:r>
      <w:proofErr w:type="spellEnd"/>
      <w:r w:rsidRPr="00623F80">
        <w:rPr>
          <w:sz w:val="24"/>
          <w:szCs w:val="24"/>
        </w:rPr>
        <w:t xml:space="preserve"> </w:t>
      </w:r>
      <w:proofErr w:type="spellStart"/>
      <w:r w:rsidRPr="00623F80">
        <w:rPr>
          <w:sz w:val="24"/>
          <w:szCs w:val="24"/>
        </w:rPr>
        <w:t>en</w:t>
      </w:r>
      <w:proofErr w:type="spellEnd"/>
      <w:r w:rsidRPr="00623F80">
        <w:rPr>
          <w:sz w:val="24"/>
          <w:szCs w:val="24"/>
        </w:rPr>
        <w:t xml:space="preserve"> </w:t>
      </w:r>
      <w:proofErr w:type="spellStart"/>
      <w:r w:rsidRPr="00623F80">
        <w:rPr>
          <w:sz w:val="24"/>
          <w:szCs w:val="24"/>
        </w:rPr>
        <w:t>güncel</w:t>
      </w:r>
      <w:proofErr w:type="spellEnd"/>
      <w:r w:rsidRPr="00623F80">
        <w:rPr>
          <w:sz w:val="24"/>
          <w:szCs w:val="24"/>
        </w:rPr>
        <w:t xml:space="preserve"> </w:t>
      </w:r>
      <w:proofErr w:type="spellStart"/>
      <w:r w:rsidRPr="00623F80">
        <w:rPr>
          <w:sz w:val="24"/>
          <w:szCs w:val="24"/>
        </w:rPr>
        <w:t>sunucu</w:t>
      </w:r>
      <w:proofErr w:type="spellEnd"/>
      <w:r w:rsidRPr="00623F80">
        <w:rPr>
          <w:sz w:val="24"/>
          <w:szCs w:val="24"/>
        </w:rPr>
        <w:t xml:space="preserve"> </w:t>
      </w:r>
      <w:proofErr w:type="spellStart"/>
      <w:r w:rsidRPr="00623F80">
        <w:rPr>
          <w:sz w:val="24"/>
          <w:szCs w:val="24"/>
        </w:rPr>
        <w:t>işletim</w:t>
      </w:r>
      <w:proofErr w:type="spellEnd"/>
      <w:r w:rsidRPr="00623F80">
        <w:rPr>
          <w:sz w:val="24"/>
          <w:szCs w:val="24"/>
        </w:rPr>
        <w:t xml:space="preserve"> </w:t>
      </w:r>
      <w:proofErr w:type="spellStart"/>
      <w:r w:rsidRPr="00623F80">
        <w:rPr>
          <w:sz w:val="24"/>
          <w:szCs w:val="24"/>
        </w:rPr>
        <w:t>sistemidir</w:t>
      </w:r>
      <w:proofErr w:type="spellEnd"/>
      <w:r w:rsidRPr="00623F80">
        <w:rPr>
          <w:sz w:val="24"/>
          <w:szCs w:val="24"/>
        </w:rPr>
        <w:t xml:space="preserve">. 2003 </w:t>
      </w:r>
      <w:proofErr w:type="spellStart"/>
      <w:r w:rsidRPr="00623F80">
        <w:rPr>
          <w:sz w:val="24"/>
          <w:szCs w:val="24"/>
        </w:rPr>
        <w:t>yılında</w:t>
      </w:r>
      <w:proofErr w:type="spellEnd"/>
      <w:r w:rsidRPr="00623F80">
        <w:rPr>
          <w:sz w:val="24"/>
          <w:szCs w:val="24"/>
        </w:rPr>
        <w:t xml:space="preserve"> ilk </w:t>
      </w:r>
      <w:proofErr w:type="spellStart"/>
      <w:r w:rsidRPr="00623F80">
        <w:rPr>
          <w:sz w:val="24"/>
          <w:szCs w:val="24"/>
        </w:rPr>
        <w:t>sürümü</w:t>
      </w:r>
      <w:proofErr w:type="spellEnd"/>
      <w:r w:rsidRPr="00623F80">
        <w:rPr>
          <w:sz w:val="24"/>
          <w:szCs w:val="24"/>
        </w:rPr>
        <w:t xml:space="preserve"> </w:t>
      </w:r>
      <w:proofErr w:type="spellStart"/>
      <w:r w:rsidRPr="00623F80">
        <w:rPr>
          <w:sz w:val="24"/>
          <w:szCs w:val="24"/>
        </w:rPr>
        <w:t>piyasaya</w:t>
      </w:r>
      <w:proofErr w:type="spellEnd"/>
      <w:r w:rsidRPr="00623F80">
        <w:rPr>
          <w:sz w:val="24"/>
          <w:szCs w:val="24"/>
        </w:rPr>
        <w:t xml:space="preserve"> </w:t>
      </w:r>
      <w:proofErr w:type="spellStart"/>
      <w:r w:rsidRPr="00623F80">
        <w:rPr>
          <w:sz w:val="24"/>
          <w:szCs w:val="24"/>
        </w:rPr>
        <w:t>çıkan</w:t>
      </w:r>
      <w:proofErr w:type="spellEnd"/>
      <w:r w:rsidRPr="00623F80">
        <w:rPr>
          <w:sz w:val="24"/>
          <w:szCs w:val="24"/>
        </w:rPr>
        <w:t xml:space="preserve"> Windows </w:t>
      </w:r>
      <w:proofErr w:type="spellStart"/>
      <w:r w:rsidRPr="00623F80">
        <w:rPr>
          <w:sz w:val="24"/>
          <w:szCs w:val="24"/>
        </w:rPr>
        <w:t>Server'ın</w:t>
      </w:r>
      <w:proofErr w:type="spellEnd"/>
      <w:r w:rsidRPr="00623F80">
        <w:rPr>
          <w:sz w:val="24"/>
          <w:szCs w:val="24"/>
        </w:rPr>
        <w:t xml:space="preserve"> </w:t>
      </w:r>
      <w:proofErr w:type="spellStart"/>
      <w:r w:rsidRPr="00623F80">
        <w:rPr>
          <w:sz w:val="24"/>
          <w:szCs w:val="24"/>
        </w:rPr>
        <w:t>bu</w:t>
      </w:r>
      <w:proofErr w:type="spellEnd"/>
      <w:r w:rsidRPr="00623F80">
        <w:rPr>
          <w:sz w:val="24"/>
          <w:szCs w:val="24"/>
        </w:rPr>
        <w:t xml:space="preserve"> son </w:t>
      </w:r>
      <w:proofErr w:type="spellStart"/>
      <w:r w:rsidRPr="00623F80">
        <w:rPr>
          <w:sz w:val="24"/>
          <w:szCs w:val="24"/>
        </w:rPr>
        <w:t>versiyonu</w:t>
      </w:r>
      <w:proofErr w:type="spellEnd"/>
      <w:r w:rsidRPr="00623F80">
        <w:rPr>
          <w:sz w:val="24"/>
          <w:szCs w:val="24"/>
        </w:rPr>
        <w:t xml:space="preserve">, </w:t>
      </w:r>
      <w:proofErr w:type="spellStart"/>
      <w:r w:rsidRPr="00623F80">
        <w:rPr>
          <w:sz w:val="24"/>
          <w:szCs w:val="24"/>
        </w:rPr>
        <w:t>özellikle</w:t>
      </w:r>
      <w:proofErr w:type="spellEnd"/>
      <w:r w:rsidRPr="00623F80">
        <w:rPr>
          <w:sz w:val="24"/>
          <w:szCs w:val="24"/>
        </w:rPr>
        <w:t xml:space="preserve"> </w:t>
      </w:r>
      <w:proofErr w:type="spellStart"/>
      <w:r w:rsidRPr="00623F80">
        <w:rPr>
          <w:sz w:val="24"/>
          <w:szCs w:val="24"/>
        </w:rPr>
        <w:t>ağ</w:t>
      </w:r>
      <w:proofErr w:type="spellEnd"/>
      <w:r w:rsidRPr="00623F80">
        <w:rPr>
          <w:sz w:val="24"/>
          <w:szCs w:val="24"/>
        </w:rPr>
        <w:t xml:space="preserve">, </w:t>
      </w:r>
      <w:proofErr w:type="spellStart"/>
      <w:r w:rsidRPr="00623F80">
        <w:rPr>
          <w:sz w:val="24"/>
          <w:szCs w:val="24"/>
        </w:rPr>
        <w:t>kullanıcı</w:t>
      </w:r>
      <w:proofErr w:type="spellEnd"/>
      <w:r w:rsidRPr="00623F80">
        <w:rPr>
          <w:sz w:val="24"/>
          <w:szCs w:val="24"/>
        </w:rPr>
        <w:t xml:space="preserve">, </w:t>
      </w:r>
      <w:proofErr w:type="spellStart"/>
      <w:r w:rsidRPr="00623F80">
        <w:rPr>
          <w:sz w:val="24"/>
          <w:szCs w:val="24"/>
        </w:rPr>
        <w:t>veri</w:t>
      </w:r>
      <w:proofErr w:type="spellEnd"/>
      <w:r w:rsidRPr="00623F80">
        <w:rPr>
          <w:sz w:val="24"/>
          <w:szCs w:val="24"/>
        </w:rPr>
        <w:t xml:space="preserve"> </w:t>
      </w:r>
      <w:proofErr w:type="spellStart"/>
      <w:r w:rsidRPr="00623F80">
        <w:rPr>
          <w:sz w:val="24"/>
          <w:szCs w:val="24"/>
        </w:rPr>
        <w:t>ve</w:t>
      </w:r>
      <w:proofErr w:type="spellEnd"/>
      <w:r w:rsidRPr="00623F80">
        <w:rPr>
          <w:sz w:val="24"/>
          <w:szCs w:val="24"/>
        </w:rPr>
        <w:t xml:space="preserve"> </w:t>
      </w:r>
      <w:proofErr w:type="spellStart"/>
      <w:r w:rsidRPr="00623F80">
        <w:rPr>
          <w:sz w:val="24"/>
          <w:szCs w:val="24"/>
        </w:rPr>
        <w:t>kaynak</w:t>
      </w:r>
      <w:proofErr w:type="spellEnd"/>
      <w:r w:rsidRPr="00623F80">
        <w:rPr>
          <w:sz w:val="24"/>
          <w:szCs w:val="24"/>
        </w:rPr>
        <w:t xml:space="preserve"> </w:t>
      </w:r>
      <w:proofErr w:type="spellStart"/>
      <w:r w:rsidRPr="00623F80">
        <w:rPr>
          <w:sz w:val="24"/>
          <w:szCs w:val="24"/>
        </w:rPr>
        <w:t>yönetimi</w:t>
      </w:r>
      <w:proofErr w:type="spellEnd"/>
      <w:r w:rsidRPr="00623F80">
        <w:rPr>
          <w:sz w:val="24"/>
          <w:szCs w:val="24"/>
        </w:rPr>
        <w:t xml:space="preserve"> </w:t>
      </w:r>
      <w:proofErr w:type="spellStart"/>
      <w:r w:rsidRPr="00623F80">
        <w:rPr>
          <w:sz w:val="24"/>
          <w:szCs w:val="24"/>
        </w:rPr>
        <w:t>alanlarında</w:t>
      </w:r>
      <w:proofErr w:type="spellEnd"/>
      <w:r w:rsidRPr="00623F80">
        <w:rPr>
          <w:sz w:val="24"/>
          <w:szCs w:val="24"/>
        </w:rPr>
        <w:t xml:space="preserve"> </w:t>
      </w:r>
      <w:proofErr w:type="spellStart"/>
      <w:r w:rsidRPr="00623F80">
        <w:rPr>
          <w:sz w:val="24"/>
          <w:szCs w:val="24"/>
        </w:rPr>
        <w:t>önemli</w:t>
      </w:r>
      <w:proofErr w:type="spellEnd"/>
      <w:r w:rsidRPr="00623F80">
        <w:rPr>
          <w:sz w:val="24"/>
          <w:szCs w:val="24"/>
        </w:rPr>
        <w:t xml:space="preserve"> </w:t>
      </w:r>
      <w:proofErr w:type="spellStart"/>
      <w:r w:rsidRPr="00623F80">
        <w:rPr>
          <w:sz w:val="24"/>
          <w:szCs w:val="24"/>
        </w:rPr>
        <w:t>yenilikler</w:t>
      </w:r>
      <w:proofErr w:type="spellEnd"/>
      <w:r w:rsidRPr="00623F80">
        <w:rPr>
          <w:sz w:val="24"/>
          <w:szCs w:val="24"/>
        </w:rPr>
        <w:t xml:space="preserve"> </w:t>
      </w:r>
      <w:proofErr w:type="spellStart"/>
      <w:r w:rsidRPr="00623F80">
        <w:rPr>
          <w:sz w:val="24"/>
          <w:szCs w:val="24"/>
        </w:rPr>
        <w:t>sunmaktadır</w:t>
      </w:r>
      <w:proofErr w:type="spellEnd"/>
      <w:r w:rsidRPr="00623F80">
        <w:rPr>
          <w:sz w:val="24"/>
          <w:szCs w:val="24"/>
        </w:rPr>
        <w:t xml:space="preserve">. Büyük </w:t>
      </w:r>
      <w:proofErr w:type="spellStart"/>
      <w:r w:rsidRPr="00623F80">
        <w:rPr>
          <w:sz w:val="24"/>
          <w:szCs w:val="24"/>
        </w:rPr>
        <w:t>ölçekli</w:t>
      </w:r>
      <w:proofErr w:type="spellEnd"/>
      <w:r w:rsidRPr="00623F80">
        <w:rPr>
          <w:sz w:val="24"/>
          <w:szCs w:val="24"/>
        </w:rPr>
        <w:t xml:space="preserve"> </w:t>
      </w:r>
      <w:proofErr w:type="spellStart"/>
      <w:r w:rsidRPr="00623F80">
        <w:rPr>
          <w:sz w:val="24"/>
          <w:szCs w:val="24"/>
        </w:rPr>
        <w:t>işletmeler</w:t>
      </w:r>
      <w:proofErr w:type="spellEnd"/>
      <w:r w:rsidRPr="00623F80">
        <w:rPr>
          <w:sz w:val="24"/>
          <w:szCs w:val="24"/>
        </w:rPr>
        <w:t xml:space="preserve"> </w:t>
      </w:r>
      <w:proofErr w:type="spellStart"/>
      <w:r w:rsidRPr="00623F80">
        <w:rPr>
          <w:sz w:val="24"/>
          <w:szCs w:val="24"/>
        </w:rPr>
        <w:t>için</w:t>
      </w:r>
      <w:proofErr w:type="spellEnd"/>
      <w:r w:rsidRPr="00623F80">
        <w:rPr>
          <w:sz w:val="24"/>
          <w:szCs w:val="24"/>
        </w:rPr>
        <w:t xml:space="preserve"> optimize </w:t>
      </w:r>
      <w:proofErr w:type="spellStart"/>
      <w:r w:rsidRPr="00623F80">
        <w:rPr>
          <w:sz w:val="24"/>
          <w:szCs w:val="24"/>
        </w:rPr>
        <w:t>edilmiş</w:t>
      </w:r>
      <w:proofErr w:type="spellEnd"/>
      <w:r w:rsidRPr="00623F80">
        <w:rPr>
          <w:sz w:val="24"/>
          <w:szCs w:val="24"/>
        </w:rPr>
        <w:t xml:space="preserve"> </w:t>
      </w:r>
      <w:proofErr w:type="spellStart"/>
      <w:r w:rsidRPr="00623F80">
        <w:rPr>
          <w:sz w:val="24"/>
          <w:szCs w:val="24"/>
        </w:rPr>
        <w:t>olan</w:t>
      </w:r>
      <w:proofErr w:type="spellEnd"/>
      <w:r w:rsidRPr="00623F80">
        <w:rPr>
          <w:sz w:val="24"/>
          <w:szCs w:val="24"/>
        </w:rPr>
        <w:t xml:space="preserve"> </w:t>
      </w:r>
      <w:proofErr w:type="spellStart"/>
      <w:r w:rsidRPr="00623F80">
        <w:rPr>
          <w:sz w:val="24"/>
          <w:szCs w:val="24"/>
        </w:rPr>
        <w:t>bu</w:t>
      </w:r>
      <w:proofErr w:type="spellEnd"/>
      <w:r w:rsidRPr="00623F80">
        <w:rPr>
          <w:sz w:val="24"/>
          <w:szCs w:val="24"/>
        </w:rPr>
        <w:t xml:space="preserve"> </w:t>
      </w:r>
      <w:proofErr w:type="spellStart"/>
      <w:r w:rsidRPr="00623F80">
        <w:rPr>
          <w:sz w:val="24"/>
          <w:szCs w:val="24"/>
        </w:rPr>
        <w:t>işletim</w:t>
      </w:r>
      <w:proofErr w:type="spellEnd"/>
      <w:r w:rsidRPr="00623F80">
        <w:rPr>
          <w:sz w:val="24"/>
          <w:szCs w:val="24"/>
        </w:rPr>
        <w:t xml:space="preserve"> </w:t>
      </w:r>
      <w:proofErr w:type="spellStart"/>
      <w:r w:rsidRPr="00623F80">
        <w:rPr>
          <w:sz w:val="24"/>
          <w:szCs w:val="24"/>
        </w:rPr>
        <w:t>sistemi</w:t>
      </w:r>
      <w:proofErr w:type="spellEnd"/>
      <w:r w:rsidRPr="00623F80">
        <w:rPr>
          <w:sz w:val="24"/>
          <w:szCs w:val="24"/>
        </w:rPr>
        <w:t xml:space="preserve">, </w:t>
      </w:r>
      <w:proofErr w:type="spellStart"/>
      <w:r w:rsidRPr="00623F80">
        <w:rPr>
          <w:sz w:val="24"/>
          <w:szCs w:val="24"/>
        </w:rPr>
        <w:t>gelişmiş</w:t>
      </w:r>
      <w:proofErr w:type="spellEnd"/>
      <w:r w:rsidRPr="00623F80">
        <w:rPr>
          <w:sz w:val="24"/>
          <w:szCs w:val="24"/>
        </w:rPr>
        <w:t xml:space="preserve"> </w:t>
      </w:r>
      <w:proofErr w:type="spellStart"/>
      <w:r w:rsidRPr="00623F80">
        <w:rPr>
          <w:sz w:val="24"/>
          <w:szCs w:val="24"/>
        </w:rPr>
        <w:t>güvenlik</w:t>
      </w:r>
      <w:proofErr w:type="spellEnd"/>
      <w:r w:rsidRPr="00623F80">
        <w:rPr>
          <w:sz w:val="24"/>
          <w:szCs w:val="24"/>
        </w:rPr>
        <w:t xml:space="preserve"> </w:t>
      </w:r>
      <w:proofErr w:type="spellStart"/>
      <w:r w:rsidRPr="00623F80">
        <w:rPr>
          <w:sz w:val="24"/>
          <w:szCs w:val="24"/>
        </w:rPr>
        <w:t>özellikleri</w:t>
      </w:r>
      <w:proofErr w:type="spellEnd"/>
      <w:r w:rsidRPr="00623F80">
        <w:rPr>
          <w:sz w:val="24"/>
          <w:szCs w:val="24"/>
        </w:rPr>
        <w:t xml:space="preserve">, </w:t>
      </w:r>
      <w:proofErr w:type="spellStart"/>
      <w:r w:rsidRPr="00623F80">
        <w:rPr>
          <w:sz w:val="24"/>
          <w:szCs w:val="24"/>
        </w:rPr>
        <w:t>hibrit</w:t>
      </w:r>
      <w:proofErr w:type="spellEnd"/>
      <w:r w:rsidRPr="00623F80">
        <w:rPr>
          <w:sz w:val="24"/>
          <w:szCs w:val="24"/>
        </w:rPr>
        <w:t xml:space="preserve"> </w:t>
      </w:r>
      <w:proofErr w:type="spellStart"/>
      <w:r w:rsidRPr="00623F80">
        <w:rPr>
          <w:sz w:val="24"/>
          <w:szCs w:val="24"/>
        </w:rPr>
        <w:t>bulut</w:t>
      </w:r>
      <w:proofErr w:type="spellEnd"/>
      <w:r w:rsidRPr="00623F80">
        <w:rPr>
          <w:sz w:val="24"/>
          <w:szCs w:val="24"/>
        </w:rPr>
        <w:t xml:space="preserve"> </w:t>
      </w:r>
      <w:proofErr w:type="spellStart"/>
      <w:r w:rsidRPr="00623F80">
        <w:rPr>
          <w:sz w:val="24"/>
          <w:szCs w:val="24"/>
        </w:rPr>
        <w:t>çözümleri</w:t>
      </w:r>
      <w:proofErr w:type="spellEnd"/>
      <w:r w:rsidRPr="00623F80">
        <w:rPr>
          <w:sz w:val="24"/>
          <w:szCs w:val="24"/>
        </w:rPr>
        <w:t xml:space="preserve"> </w:t>
      </w:r>
      <w:proofErr w:type="spellStart"/>
      <w:r w:rsidRPr="00623F80">
        <w:rPr>
          <w:sz w:val="24"/>
          <w:szCs w:val="24"/>
        </w:rPr>
        <w:t>ve</w:t>
      </w:r>
      <w:proofErr w:type="spellEnd"/>
      <w:r w:rsidRPr="00623F80">
        <w:rPr>
          <w:sz w:val="24"/>
          <w:szCs w:val="24"/>
        </w:rPr>
        <w:t xml:space="preserve"> </w:t>
      </w:r>
      <w:proofErr w:type="spellStart"/>
      <w:r w:rsidRPr="00623F80">
        <w:rPr>
          <w:sz w:val="24"/>
          <w:szCs w:val="24"/>
        </w:rPr>
        <w:t>daha</w:t>
      </w:r>
      <w:proofErr w:type="spellEnd"/>
      <w:r w:rsidRPr="00623F80">
        <w:rPr>
          <w:sz w:val="24"/>
          <w:szCs w:val="24"/>
        </w:rPr>
        <w:t xml:space="preserve"> </w:t>
      </w:r>
      <w:proofErr w:type="spellStart"/>
      <w:r w:rsidRPr="00623F80">
        <w:rPr>
          <w:sz w:val="24"/>
          <w:szCs w:val="24"/>
        </w:rPr>
        <w:t>verimli</w:t>
      </w:r>
      <w:proofErr w:type="spellEnd"/>
      <w:r w:rsidRPr="00623F80">
        <w:rPr>
          <w:sz w:val="24"/>
          <w:szCs w:val="24"/>
        </w:rPr>
        <w:t xml:space="preserve"> </w:t>
      </w:r>
      <w:proofErr w:type="spellStart"/>
      <w:r w:rsidRPr="00623F80">
        <w:rPr>
          <w:sz w:val="24"/>
          <w:szCs w:val="24"/>
        </w:rPr>
        <w:t>performans</w:t>
      </w:r>
      <w:proofErr w:type="spellEnd"/>
      <w:r w:rsidRPr="00623F80">
        <w:rPr>
          <w:sz w:val="24"/>
          <w:szCs w:val="24"/>
        </w:rPr>
        <w:t xml:space="preserve"> </w:t>
      </w:r>
      <w:proofErr w:type="spellStart"/>
      <w:r w:rsidRPr="00623F80">
        <w:rPr>
          <w:sz w:val="24"/>
          <w:szCs w:val="24"/>
        </w:rPr>
        <w:t>sunmaktadır</w:t>
      </w:r>
      <w:proofErr w:type="spellEnd"/>
      <w:r w:rsidRPr="00623F80">
        <w:rPr>
          <w:sz w:val="24"/>
          <w:szCs w:val="24"/>
        </w:rPr>
        <w:t>.</w:t>
      </w:r>
    </w:p>
    <w:p w14:paraId="51D257DB" w14:textId="3FE7818D" w:rsidR="00536551" w:rsidRPr="005D35D9" w:rsidRDefault="00767577">
      <w:pPr>
        <w:pStyle w:val="Balk1"/>
        <w:rPr>
          <w:sz w:val="32"/>
          <w:szCs w:val="32"/>
        </w:rPr>
      </w:pPr>
      <w:r w:rsidRPr="005D35D9">
        <w:rPr>
          <w:sz w:val="32"/>
          <w:szCs w:val="32"/>
        </w:rPr>
        <w:t>2.</w:t>
      </w:r>
      <w:r w:rsidR="003C7ACC">
        <w:rPr>
          <w:sz w:val="32"/>
          <w:szCs w:val="32"/>
        </w:rPr>
        <w:t xml:space="preserve">Windows Server </w:t>
      </w:r>
      <w:proofErr w:type="spellStart"/>
      <w:r w:rsidR="003C7ACC">
        <w:rPr>
          <w:sz w:val="32"/>
          <w:szCs w:val="32"/>
        </w:rPr>
        <w:t>nedir</w:t>
      </w:r>
      <w:proofErr w:type="spellEnd"/>
      <w:r w:rsidR="003C7ACC">
        <w:rPr>
          <w:sz w:val="32"/>
          <w:szCs w:val="32"/>
        </w:rPr>
        <w:t>?</w:t>
      </w:r>
    </w:p>
    <w:p w14:paraId="31C19C63" w14:textId="5BAB45F9" w:rsidR="005D35D9" w:rsidRPr="005D35D9" w:rsidRDefault="005D35D9" w:rsidP="005D35D9">
      <w:pPr>
        <w:pStyle w:val="Balk4"/>
        <w:rPr>
          <w:i w:val="0"/>
          <w:sz w:val="28"/>
          <w:szCs w:val="28"/>
        </w:rPr>
      </w:pPr>
      <w:r w:rsidRPr="005D35D9">
        <w:rPr>
          <w:sz w:val="28"/>
          <w:szCs w:val="28"/>
        </w:rPr>
        <w:t xml:space="preserve">1. </w:t>
      </w:r>
      <w:r w:rsidR="0076784E">
        <w:rPr>
          <w:sz w:val="28"/>
          <w:szCs w:val="28"/>
        </w:rPr>
        <w:t xml:space="preserve">Temel </w:t>
      </w:r>
      <w:proofErr w:type="spellStart"/>
      <w:r w:rsidR="0076784E">
        <w:rPr>
          <w:sz w:val="28"/>
          <w:szCs w:val="28"/>
        </w:rPr>
        <w:t>Bilgiler</w:t>
      </w:r>
      <w:proofErr w:type="spellEnd"/>
    </w:p>
    <w:p w14:paraId="54A83587" w14:textId="77777777" w:rsidR="0076784E" w:rsidRDefault="0076784E" w:rsidP="0076784E">
      <w:r>
        <w:t xml:space="preserve">- İlk </w:t>
      </w:r>
      <w:proofErr w:type="spellStart"/>
      <w:r>
        <w:t>Sürüm</w:t>
      </w:r>
      <w:proofErr w:type="spellEnd"/>
      <w:r>
        <w:t>: 2003</w:t>
      </w:r>
    </w:p>
    <w:p w14:paraId="541A4E3D" w14:textId="77777777" w:rsidR="0076784E" w:rsidRDefault="0076784E" w:rsidP="0076784E">
      <w:r>
        <w:t xml:space="preserve">- Son </w:t>
      </w:r>
      <w:proofErr w:type="spellStart"/>
      <w:r>
        <w:t>Sürüm</w:t>
      </w:r>
      <w:proofErr w:type="spellEnd"/>
      <w:r>
        <w:t>: 2022 (</w:t>
      </w:r>
      <w:proofErr w:type="spellStart"/>
      <w:r>
        <w:t>Güncel</w:t>
      </w:r>
      <w:proofErr w:type="spellEnd"/>
      <w:r>
        <w:t xml:space="preserve"> </w:t>
      </w:r>
      <w:proofErr w:type="spellStart"/>
      <w:r>
        <w:t>olarak</w:t>
      </w:r>
      <w:proofErr w:type="spellEnd"/>
      <w:r>
        <w:t xml:space="preserve"> Windows Server 2022)</w:t>
      </w:r>
    </w:p>
    <w:p w14:paraId="22502639" w14:textId="77777777" w:rsidR="001349BC" w:rsidRDefault="001349BC" w:rsidP="0076784E"/>
    <w:p w14:paraId="10385DF8" w14:textId="77777777" w:rsidR="0076784E" w:rsidRDefault="0076784E" w:rsidP="0076784E">
      <w:r>
        <w:lastRenderedPageBreak/>
        <w:t xml:space="preserve">- Amaç: </w:t>
      </w:r>
      <w:proofErr w:type="spellStart"/>
      <w:r>
        <w:t>Ağ</w:t>
      </w:r>
      <w:proofErr w:type="spellEnd"/>
      <w:r>
        <w:t xml:space="preserve"> </w:t>
      </w:r>
      <w:proofErr w:type="spellStart"/>
      <w:r>
        <w:t>altyapısını</w:t>
      </w:r>
      <w:proofErr w:type="spellEnd"/>
      <w:r>
        <w:t xml:space="preserve"> </w:t>
      </w:r>
      <w:proofErr w:type="spellStart"/>
      <w:r>
        <w:t>kurmak</w:t>
      </w:r>
      <w:proofErr w:type="spellEnd"/>
      <w:r>
        <w:t xml:space="preserve"> </w:t>
      </w:r>
      <w:proofErr w:type="spellStart"/>
      <w:r>
        <w:t>ve</w:t>
      </w:r>
      <w:proofErr w:type="spellEnd"/>
      <w:r>
        <w:t xml:space="preserve"> </w:t>
      </w:r>
      <w:proofErr w:type="spellStart"/>
      <w:r>
        <w:t>yönetmek</w:t>
      </w:r>
      <w:proofErr w:type="spellEnd"/>
      <w:r>
        <w:t xml:space="preserve">, </w:t>
      </w:r>
      <w:proofErr w:type="spellStart"/>
      <w:r>
        <w:t>kullanıcı</w:t>
      </w:r>
      <w:proofErr w:type="spellEnd"/>
      <w:r>
        <w:t xml:space="preserve"> </w:t>
      </w:r>
      <w:proofErr w:type="spellStart"/>
      <w:r>
        <w:t>hesaplarını</w:t>
      </w:r>
      <w:proofErr w:type="spellEnd"/>
      <w:r>
        <w:t xml:space="preserve"> </w:t>
      </w:r>
      <w:proofErr w:type="spellStart"/>
      <w:r>
        <w:t>denetlemek</w:t>
      </w:r>
      <w:proofErr w:type="spellEnd"/>
      <w:r>
        <w:t xml:space="preserve">, </w:t>
      </w:r>
      <w:proofErr w:type="spellStart"/>
      <w:r>
        <w:t>veri</w:t>
      </w:r>
      <w:proofErr w:type="spellEnd"/>
      <w:r>
        <w:t xml:space="preserve"> </w:t>
      </w:r>
      <w:proofErr w:type="spellStart"/>
      <w:r>
        <w:t>depolamak</w:t>
      </w:r>
      <w:proofErr w:type="spellEnd"/>
      <w:r>
        <w:t xml:space="preserve"> </w:t>
      </w:r>
      <w:proofErr w:type="spellStart"/>
      <w:r>
        <w:t>ve</w:t>
      </w:r>
      <w:proofErr w:type="spellEnd"/>
      <w:r>
        <w:t xml:space="preserve"> </w:t>
      </w:r>
      <w:proofErr w:type="spellStart"/>
      <w:r>
        <w:t>paylaşmak</w:t>
      </w:r>
      <w:proofErr w:type="spellEnd"/>
      <w:r>
        <w:t xml:space="preserve">, </w:t>
      </w:r>
      <w:proofErr w:type="spellStart"/>
      <w:r>
        <w:t>kaynaklara</w:t>
      </w:r>
      <w:proofErr w:type="spellEnd"/>
      <w:r>
        <w:t xml:space="preserve"> </w:t>
      </w:r>
      <w:proofErr w:type="spellStart"/>
      <w:r>
        <w:t>merkezi</w:t>
      </w:r>
      <w:proofErr w:type="spellEnd"/>
      <w:r>
        <w:t xml:space="preserve"> </w:t>
      </w:r>
      <w:proofErr w:type="spellStart"/>
      <w:r>
        <w:t>erişim</w:t>
      </w:r>
      <w:proofErr w:type="spellEnd"/>
      <w:r>
        <w:t xml:space="preserve"> </w:t>
      </w:r>
      <w:proofErr w:type="spellStart"/>
      <w:r>
        <w:t>sağlamak</w:t>
      </w:r>
      <w:proofErr w:type="spellEnd"/>
    </w:p>
    <w:p w14:paraId="7175ACC5" w14:textId="1F9D22C9" w:rsidR="005D35D9" w:rsidRDefault="0076784E" w:rsidP="003C7ACC">
      <w:r>
        <w:t xml:space="preserve">- </w:t>
      </w:r>
      <w:proofErr w:type="spellStart"/>
      <w:r>
        <w:t>Kullanım</w:t>
      </w:r>
      <w:proofErr w:type="spellEnd"/>
      <w:r>
        <w:t xml:space="preserve"> </w:t>
      </w:r>
      <w:proofErr w:type="spellStart"/>
      <w:r>
        <w:t>Alanı</w:t>
      </w:r>
      <w:proofErr w:type="spellEnd"/>
      <w:r>
        <w:t xml:space="preserve">: Büyük </w:t>
      </w:r>
      <w:proofErr w:type="spellStart"/>
      <w:r>
        <w:t>ölçekli</w:t>
      </w:r>
      <w:proofErr w:type="spellEnd"/>
      <w:r>
        <w:t xml:space="preserve"> </w:t>
      </w:r>
      <w:proofErr w:type="spellStart"/>
      <w:r>
        <w:t>işletmeler</w:t>
      </w:r>
      <w:proofErr w:type="spellEnd"/>
      <w:r>
        <w:t xml:space="preserve">, </w:t>
      </w:r>
      <w:proofErr w:type="spellStart"/>
      <w:r>
        <w:t>kurumlar</w:t>
      </w:r>
      <w:proofErr w:type="spellEnd"/>
      <w:r>
        <w:t xml:space="preserve"> </w:t>
      </w:r>
      <w:proofErr w:type="spellStart"/>
      <w:r>
        <w:t>ve</w:t>
      </w:r>
      <w:proofErr w:type="spellEnd"/>
      <w:r>
        <w:t xml:space="preserve"> </w:t>
      </w:r>
      <w:proofErr w:type="spellStart"/>
      <w:r>
        <w:t>veri</w:t>
      </w:r>
      <w:proofErr w:type="spellEnd"/>
      <w:r>
        <w:t xml:space="preserve"> </w:t>
      </w:r>
      <w:proofErr w:type="spellStart"/>
      <w:r>
        <w:t>merkezleri</w:t>
      </w:r>
      <w:proofErr w:type="spellEnd"/>
    </w:p>
    <w:p w14:paraId="08D5047C" w14:textId="77777777" w:rsidR="003C7ACC" w:rsidRPr="003C7ACC" w:rsidRDefault="003C7ACC" w:rsidP="003C7ACC"/>
    <w:p w14:paraId="4A71F1E2" w14:textId="294FA6A5" w:rsidR="005D35D9" w:rsidRDefault="005D35D9" w:rsidP="005D35D9">
      <w:pPr>
        <w:pStyle w:val="Balk4"/>
        <w:rPr>
          <w:sz w:val="28"/>
          <w:szCs w:val="28"/>
        </w:rPr>
      </w:pPr>
      <w:r w:rsidRPr="005D35D9">
        <w:rPr>
          <w:sz w:val="28"/>
          <w:szCs w:val="28"/>
        </w:rPr>
        <w:t>2</w:t>
      </w:r>
      <w:r w:rsidR="0076784E">
        <w:rPr>
          <w:sz w:val="28"/>
          <w:szCs w:val="28"/>
        </w:rPr>
        <w:t xml:space="preserve">.Başlıca </w:t>
      </w:r>
      <w:proofErr w:type="spellStart"/>
      <w:r w:rsidR="0076784E">
        <w:rPr>
          <w:sz w:val="28"/>
          <w:szCs w:val="28"/>
        </w:rPr>
        <w:t>Özellikleri</w:t>
      </w:r>
      <w:proofErr w:type="spellEnd"/>
    </w:p>
    <w:p w14:paraId="549712EB" w14:textId="42BDAB65" w:rsidR="003C7ACC" w:rsidRDefault="0076784E" w:rsidP="0076784E">
      <w:r>
        <w:t xml:space="preserve">- Active Directory (AD): </w:t>
      </w:r>
      <w:proofErr w:type="spellStart"/>
      <w:r>
        <w:t>Merkezi</w:t>
      </w:r>
      <w:proofErr w:type="spellEnd"/>
      <w:r>
        <w:t xml:space="preserve"> </w:t>
      </w:r>
      <w:proofErr w:type="spellStart"/>
      <w:r>
        <w:t>kullanıcı</w:t>
      </w:r>
      <w:proofErr w:type="spellEnd"/>
      <w:r>
        <w:t xml:space="preserve"> </w:t>
      </w:r>
      <w:proofErr w:type="spellStart"/>
      <w:r>
        <w:t>ve</w:t>
      </w:r>
      <w:proofErr w:type="spellEnd"/>
      <w:r>
        <w:t xml:space="preserve"> </w:t>
      </w:r>
      <w:proofErr w:type="spellStart"/>
      <w:r>
        <w:t>kaynak</w:t>
      </w:r>
      <w:proofErr w:type="spellEnd"/>
      <w:r>
        <w:t xml:space="preserve"> </w:t>
      </w:r>
      <w:proofErr w:type="spellStart"/>
      <w:r>
        <w:t>yönetimi</w:t>
      </w:r>
      <w:proofErr w:type="spellEnd"/>
    </w:p>
    <w:p w14:paraId="46FBE325" w14:textId="77777777" w:rsidR="0076784E" w:rsidRDefault="0076784E" w:rsidP="0076784E">
      <w:r>
        <w:t xml:space="preserve">- DHCP </w:t>
      </w:r>
      <w:proofErr w:type="spellStart"/>
      <w:r>
        <w:t>ve</w:t>
      </w:r>
      <w:proofErr w:type="spellEnd"/>
      <w:r>
        <w:t xml:space="preserve"> DNS Hizmetleri: IP </w:t>
      </w:r>
      <w:proofErr w:type="spellStart"/>
      <w:r>
        <w:t>dağıtımı</w:t>
      </w:r>
      <w:proofErr w:type="spellEnd"/>
      <w:r>
        <w:t xml:space="preserve"> </w:t>
      </w:r>
      <w:proofErr w:type="spellStart"/>
      <w:r>
        <w:t>ve</w:t>
      </w:r>
      <w:proofErr w:type="spellEnd"/>
      <w:r>
        <w:t xml:space="preserve"> </w:t>
      </w:r>
      <w:proofErr w:type="spellStart"/>
      <w:r>
        <w:t>isim</w:t>
      </w:r>
      <w:proofErr w:type="spellEnd"/>
      <w:r>
        <w:t xml:space="preserve"> </w:t>
      </w:r>
      <w:proofErr w:type="spellStart"/>
      <w:r>
        <w:t>çözümleme</w:t>
      </w:r>
      <w:proofErr w:type="spellEnd"/>
      <w:r>
        <w:t xml:space="preserve"> </w:t>
      </w:r>
      <w:proofErr w:type="spellStart"/>
      <w:r>
        <w:t>hizmeti</w:t>
      </w:r>
      <w:proofErr w:type="spellEnd"/>
    </w:p>
    <w:p w14:paraId="4845E379" w14:textId="77777777" w:rsidR="0076784E" w:rsidRDefault="0076784E" w:rsidP="0076784E">
      <w:r>
        <w:t xml:space="preserve">- Dosya </w:t>
      </w:r>
      <w:proofErr w:type="spellStart"/>
      <w:r>
        <w:t>Sunucusu</w:t>
      </w:r>
      <w:proofErr w:type="spellEnd"/>
      <w:r>
        <w:t xml:space="preserve"> Hizmetleri: </w:t>
      </w:r>
      <w:proofErr w:type="spellStart"/>
      <w:r>
        <w:t>Paylaşımlı</w:t>
      </w:r>
      <w:proofErr w:type="spellEnd"/>
      <w:r>
        <w:t xml:space="preserve"> </w:t>
      </w:r>
      <w:proofErr w:type="spellStart"/>
      <w:r>
        <w:t>veri</w:t>
      </w:r>
      <w:proofErr w:type="spellEnd"/>
      <w:r>
        <w:t xml:space="preserve"> </w:t>
      </w:r>
      <w:proofErr w:type="spellStart"/>
      <w:r>
        <w:t>saklama</w:t>
      </w:r>
      <w:proofErr w:type="spellEnd"/>
    </w:p>
    <w:p w14:paraId="3C347B6A" w14:textId="77777777" w:rsidR="0076784E" w:rsidRDefault="0076784E" w:rsidP="0076784E">
      <w:r>
        <w:t xml:space="preserve">- IIS (Internet Information Services): Web </w:t>
      </w:r>
      <w:proofErr w:type="spellStart"/>
      <w:r>
        <w:t>uygulamalarının</w:t>
      </w:r>
      <w:proofErr w:type="spellEnd"/>
      <w:r>
        <w:t xml:space="preserve"> </w:t>
      </w:r>
      <w:proofErr w:type="spellStart"/>
      <w:r>
        <w:t>barındırılması</w:t>
      </w:r>
      <w:proofErr w:type="spellEnd"/>
    </w:p>
    <w:p w14:paraId="446F5EE9" w14:textId="77777777" w:rsidR="0076784E" w:rsidRDefault="0076784E" w:rsidP="0076784E">
      <w:r>
        <w:t xml:space="preserve">- Hyper-V: </w:t>
      </w:r>
      <w:proofErr w:type="spellStart"/>
      <w:r>
        <w:t>Sanallaştırma</w:t>
      </w:r>
      <w:proofErr w:type="spellEnd"/>
      <w:r>
        <w:t xml:space="preserve"> </w:t>
      </w:r>
      <w:proofErr w:type="spellStart"/>
      <w:r>
        <w:t>hizmeti</w:t>
      </w:r>
      <w:proofErr w:type="spellEnd"/>
      <w:r>
        <w:t xml:space="preserve"> </w:t>
      </w:r>
      <w:proofErr w:type="spellStart"/>
      <w:r>
        <w:t>ile</w:t>
      </w:r>
      <w:proofErr w:type="spellEnd"/>
      <w:r>
        <w:t xml:space="preserve"> </w:t>
      </w:r>
      <w:proofErr w:type="spellStart"/>
      <w:r>
        <w:t>birden</w:t>
      </w:r>
      <w:proofErr w:type="spellEnd"/>
      <w:r>
        <w:t xml:space="preserve"> </w:t>
      </w:r>
      <w:proofErr w:type="spellStart"/>
      <w:r>
        <w:t>fazla</w:t>
      </w:r>
      <w:proofErr w:type="spellEnd"/>
      <w:r>
        <w:t xml:space="preserve"> </w:t>
      </w:r>
      <w:proofErr w:type="spellStart"/>
      <w:r>
        <w:t>sanal</w:t>
      </w:r>
      <w:proofErr w:type="spellEnd"/>
      <w:r>
        <w:t xml:space="preserve"> </w:t>
      </w:r>
      <w:proofErr w:type="spellStart"/>
      <w:r>
        <w:t>makine</w:t>
      </w:r>
      <w:proofErr w:type="spellEnd"/>
      <w:r>
        <w:t xml:space="preserve"> </w:t>
      </w:r>
      <w:proofErr w:type="spellStart"/>
      <w:r>
        <w:t>çalıştırma</w:t>
      </w:r>
      <w:proofErr w:type="spellEnd"/>
      <w:r>
        <w:t xml:space="preserve"> </w:t>
      </w:r>
      <w:proofErr w:type="spellStart"/>
      <w:r>
        <w:t>imkânı</w:t>
      </w:r>
      <w:proofErr w:type="spellEnd"/>
    </w:p>
    <w:p w14:paraId="7F98DC78" w14:textId="77777777" w:rsidR="0076784E" w:rsidRDefault="0076784E" w:rsidP="0076784E">
      <w:r>
        <w:t xml:space="preserve">- </w:t>
      </w:r>
      <w:proofErr w:type="spellStart"/>
      <w:r>
        <w:t>Uzaktan</w:t>
      </w:r>
      <w:proofErr w:type="spellEnd"/>
      <w:r>
        <w:t xml:space="preserve"> </w:t>
      </w:r>
      <w:proofErr w:type="spellStart"/>
      <w:r>
        <w:t>Masaüstü</w:t>
      </w:r>
      <w:proofErr w:type="spellEnd"/>
      <w:r>
        <w:t xml:space="preserve"> </w:t>
      </w:r>
      <w:proofErr w:type="spellStart"/>
      <w:r>
        <w:t>Hizmeti</w:t>
      </w:r>
      <w:proofErr w:type="spellEnd"/>
      <w:r>
        <w:t xml:space="preserve"> (RDS): </w:t>
      </w:r>
      <w:proofErr w:type="spellStart"/>
      <w:r>
        <w:t>Uzak</w:t>
      </w:r>
      <w:proofErr w:type="spellEnd"/>
      <w:r>
        <w:t xml:space="preserve"> </w:t>
      </w:r>
      <w:proofErr w:type="spellStart"/>
      <w:r>
        <w:t>bağlantılarla</w:t>
      </w:r>
      <w:proofErr w:type="spellEnd"/>
      <w:r>
        <w:t xml:space="preserve"> </w:t>
      </w:r>
      <w:proofErr w:type="spellStart"/>
      <w:r>
        <w:t>sunucuya</w:t>
      </w:r>
      <w:proofErr w:type="spellEnd"/>
      <w:r>
        <w:t xml:space="preserve"> </w:t>
      </w:r>
      <w:proofErr w:type="spellStart"/>
      <w:r>
        <w:t>erişim</w:t>
      </w:r>
      <w:proofErr w:type="spellEnd"/>
    </w:p>
    <w:p w14:paraId="1F17313B" w14:textId="77777777" w:rsidR="0076784E" w:rsidRPr="0076784E" w:rsidRDefault="0076784E" w:rsidP="0076784E"/>
    <w:p w14:paraId="024098AB" w14:textId="77D70BBB" w:rsidR="003C7ACC" w:rsidRDefault="005D35D9" w:rsidP="003C7ACC">
      <w:pPr>
        <w:pStyle w:val="Balk4"/>
        <w:rPr>
          <w:sz w:val="28"/>
          <w:szCs w:val="28"/>
        </w:rPr>
      </w:pPr>
      <w:r w:rsidRPr="005D35D9">
        <w:rPr>
          <w:sz w:val="28"/>
          <w:szCs w:val="28"/>
        </w:rPr>
        <w:t>3.</w:t>
      </w:r>
      <w:r w:rsidR="003C7ACC">
        <w:rPr>
          <w:sz w:val="28"/>
          <w:szCs w:val="28"/>
        </w:rPr>
        <w:t xml:space="preserve">Kimler </w:t>
      </w:r>
      <w:proofErr w:type="spellStart"/>
      <w:r w:rsidR="003C7ACC">
        <w:rPr>
          <w:sz w:val="28"/>
          <w:szCs w:val="28"/>
        </w:rPr>
        <w:t>Kullanmalı</w:t>
      </w:r>
      <w:proofErr w:type="spellEnd"/>
      <w:r w:rsidR="001349BC">
        <w:rPr>
          <w:sz w:val="28"/>
          <w:szCs w:val="28"/>
        </w:rPr>
        <w:t>?</w:t>
      </w:r>
    </w:p>
    <w:p w14:paraId="5589A525" w14:textId="77777777" w:rsidR="003C7ACC" w:rsidRDefault="003C7ACC" w:rsidP="003C7ACC">
      <w:r>
        <w:t xml:space="preserve">- Orta </w:t>
      </w:r>
      <w:proofErr w:type="spellStart"/>
      <w:r>
        <w:t>ve</w:t>
      </w:r>
      <w:proofErr w:type="spellEnd"/>
      <w:r>
        <w:t xml:space="preserve"> </w:t>
      </w:r>
      <w:proofErr w:type="spellStart"/>
      <w:r>
        <w:t>büyük</w:t>
      </w:r>
      <w:proofErr w:type="spellEnd"/>
      <w:r>
        <w:t xml:space="preserve"> </w:t>
      </w:r>
      <w:proofErr w:type="spellStart"/>
      <w:r>
        <w:t>ölçekli</w:t>
      </w:r>
      <w:proofErr w:type="spellEnd"/>
      <w:r>
        <w:t xml:space="preserve"> </w:t>
      </w:r>
      <w:proofErr w:type="spellStart"/>
      <w:r>
        <w:t>işletmeler</w:t>
      </w:r>
      <w:proofErr w:type="spellEnd"/>
    </w:p>
    <w:p w14:paraId="1C91589B" w14:textId="77777777" w:rsidR="003C7ACC" w:rsidRDefault="003C7ACC" w:rsidP="003C7ACC">
      <w:r>
        <w:t xml:space="preserve">- BT </w:t>
      </w:r>
      <w:proofErr w:type="spellStart"/>
      <w:r>
        <w:t>altyapı</w:t>
      </w:r>
      <w:proofErr w:type="spellEnd"/>
      <w:r>
        <w:t xml:space="preserve"> </w:t>
      </w:r>
      <w:proofErr w:type="spellStart"/>
      <w:r>
        <w:t>yönetimi</w:t>
      </w:r>
      <w:proofErr w:type="spellEnd"/>
      <w:r>
        <w:t xml:space="preserve"> </w:t>
      </w:r>
      <w:proofErr w:type="spellStart"/>
      <w:r>
        <w:t>gerektiren</w:t>
      </w:r>
      <w:proofErr w:type="spellEnd"/>
      <w:r>
        <w:t xml:space="preserve"> </w:t>
      </w:r>
      <w:proofErr w:type="spellStart"/>
      <w:r>
        <w:t>kurumlar</w:t>
      </w:r>
      <w:proofErr w:type="spellEnd"/>
    </w:p>
    <w:p w14:paraId="37B8EFA1" w14:textId="5787BB9E" w:rsidR="005D35D9" w:rsidRPr="003C7ACC" w:rsidRDefault="003C7ACC" w:rsidP="003C7ACC">
      <w:r>
        <w:t xml:space="preserve">- </w:t>
      </w:r>
      <w:proofErr w:type="spellStart"/>
      <w:r>
        <w:t>Sunucu</w:t>
      </w:r>
      <w:proofErr w:type="spellEnd"/>
      <w:r>
        <w:t xml:space="preserve"> </w:t>
      </w:r>
      <w:proofErr w:type="spellStart"/>
      <w:r>
        <w:t>barındırma</w:t>
      </w:r>
      <w:proofErr w:type="spellEnd"/>
      <w:r>
        <w:t xml:space="preserve"> </w:t>
      </w:r>
      <w:proofErr w:type="spellStart"/>
      <w:r>
        <w:t>ve</w:t>
      </w:r>
      <w:proofErr w:type="spellEnd"/>
      <w:r>
        <w:t xml:space="preserve"> </w:t>
      </w:r>
      <w:proofErr w:type="spellStart"/>
      <w:r>
        <w:t>sanallaştırma</w:t>
      </w:r>
      <w:proofErr w:type="spellEnd"/>
      <w:r>
        <w:t xml:space="preserve"> </w:t>
      </w:r>
      <w:proofErr w:type="spellStart"/>
      <w:r>
        <w:t>ihtiyaçları</w:t>
      </w:r>
      <w:proofErr w:type="spellEnd"/>
      <w:r>
        <w:t xml:space="preserve"> </w:t>
      </w:r>
      <w:proofErr w:type="spellStart"/>
      <w:r>
        <w:t>olan</w:t>
      </w:r>
      <w:proofErr w:type="spellEnd"/>
      <w:r>
        <w:t xml:space="preserve"> </w:t>
      </w:r>
      <w:proofErr w:type="spellStart"/>
      <w:r>
        <w:t>organizasyonlar</w:t>
      </w:r>
      <w:proofErr w:type="spellEnd"/>
    </w:p>
    <w:p w14:paraId="5F09B376" w14:textId="12368C1D" w:rsidR="003C7ACC" w:rsidRPr="003C7ACC" w:rsidRDefault="005D35D9" w:rsidP="003C7ACC">
      <w:pPr>
        <w:pStyle w:val="Balk4"/>
        <w:rPr>
          <w:sz w:val="28"/>
          <w:szCs w:val="28"/>
        </w:rPr>
      </w:pPr>
      <w:r w:rsidRPr="005D35D9">
        <w:rPr>
          <w:sz w:val="28"/>
          <w:szCs w:val="28"/>
        </w:rPr>
        <w:t xml:space="preserve">4. </w:t>
      </w:r>
      <w:r w:rsidR="003C7ACC" w:rsidRPr="003C7ACC">
        <w:rPr>
          <w:sz w:val="28"/>
          <w:szCs w:val="28"/>
        </w:rPr>
        <w:t xml:space="preserve"> Windows Server 2022'nin </w:t>
      </w:r>
      <w:proofErr w:type="spellStart"/>
      <w:r w:rsidR="003C7ACC" w:rsidRPr="003C7ACC">
        <w:rPr>
          <w:sz w:val="28"/>
          <w:szCs w:val="28"/>
        </w:rPr>
        <w:t>Gelişmiş</w:t>
      </w:r>
      <w:proofErr w:type="spellEnd"/>
      <w:r w:rsidR="003C7ACC" w:rsidRPr="003C7ACC">
        <w:rPr>
          <w:sz w:val="28"/>
          <w:szCs w:val="28"/>
        </w:rPr>
        <w:t xml:space="preserve"> </w:t>
      </w:r>
      <w:proofErr w:type="spellStart"/>
      <w:r w:rsidR="003C7ACC" w:rsidRPr="003C7ACC">
        <w:rPr>
          <w:sz w:val="28"/>
          <w:szCs w:val="28"/>
        </w:rPr>
        <w:t>Özellikleri</w:t>
      </w:r>
      <w:proofErr w:type="spellEnd"/>
    </w:p>
    <w:p w14:paraId="5C1BF6F6" w14:textId="4778C8DD" w:rsidR="005D35D9" w:rsidRDefault="003C7ACC" w:rsidP="005D35D9">
      <w:pPr>
        <w:pStyle w:val="Balk4"/>
        <w:rPr>
          <w:sz w:val="28"/>
          <w:szCs w:val="28"/>
        </w:rPr>
      </w:pPr>
      <w:r>
        <w:rPr>
          <w:sz w:val="28"/>
          <w:szCs w:val="28"/>
        </w:rPr>
        <w:t>4</w:t>
      </w:r>
      <w:r w:rsidR="005D35D9" w:rsidRPr="005D35D9">
        <w:rPr>
          <w:sz w:val="28"/>
          <w:szCs w:val="28"/>
        </w:rPr>
        <w:t>.</w:t>
      </w:r>
      <w:r>
        <w:rPr>
          <w:sz w:val="28"/>
          <w:szCs w:val="28"/>
        </w:rPr>
        <w:t>1</w:t>
      </w:r>
      <w:r w:rsidR="002043F1">
        <w:rPr>
          <w:sz w:val="28"/>
          <w:szCs w:val="28"/>
        </w:rPr>
        <w:t xml:space="preserve"> </w:t>
      </w:r>
      <w:proofErr w:type="spellStart"/>
      <w:r>
        <w:rPr>
          <w:sz w:val="28"/>
          <w:szCs w:val="28"/>
        </w:rPr>
        <w:t>Güvenlik</w:t>
      </w:r>
      <w:proofErr w:type="spellEnd"/>
      <w:r>
        <w:rPr>
          <w:sz w:val="28"/>
          <w:szCs w:val="28"/>
        </w:rPr>
        <w:t xml:space="preserve"> </w:t>
      </w:r>
      <w:proofErr w:type="spellStart"/>
      <w:r>
        <w:rPr>
          <w:sz w:val="28"/>
          <w:szCs w:val="28"/>
        </w:rPr>
        <w:t>Altyapısı</w:t>
      </w:r>
      <w:proofErr w:type="spellEnd"/>
      <w:r w:rsidR="005D35D9" w:rsidRPr="005D35D9">
        <w:rPr>
          <w:sz w:val="28"/>
          <w:szCs w:val="28"/>
        </w:rPr>
        <w:t xml:space="preserve"> </w:t>
      </w:r>
    </w:p>
    <w:p w14:paraId="2AB248CB" w14:textId="77777777" w:rsidR="003C7ACC" w:rsidRPr="003C7ACC" w:rsidRDefault="003C7ACC" w:rsidP="003C7ACC">
      <w:pPr>
        <w:rPr>
          <w:lang w:val="tr-TR"/>
        </w:rPr>
      </w:pPr>
      <w:r w:rsidRPr="003C7ACC">
        <w:rPr>
          <w:lang w:val="tr-TR"/>
        </w:rPr>
        <w:t>Windows Server 2022'nin en önemli iyileştirmelerinden biri güvenlik alanındadır:</w:t>
      </w:r>
    </w:p>
    <w:p w14:paraId="149F662C" w14:textId="77777777" w:rsidR="003C7ACC" w:rsidRPr="003C7ACC" w:rsidRDefault="003C7ACC" w:rsidP="003C7ACC">
      <w:pPr>
        <w:rPr>
          <w:lang w:val="tr-TR"/>
        </w:rPr>
      </w:pPr>
      <w:proofErr w:type="spellStart"/>
      <w:r w:rsidRPr="003C7ACC">
        <w:rPr>
          <w:b/>
          <w:bCs/>
          <w:lang w:val="tr-TR"/>
        </w:rPr>
        <w:t>Secured-core</w:t>
      </w:r>
      <w:proofErr w:type="spellEnd"/>
      <w:r w:rsidRPr="003C7ACC">
        <w:rPr>
          <w:b/>
          <w:bCs/>
          <w:lang w:val="tr-TR"/>
        </w:rPr>
        <w:t xml:space="preserve"> Sunucu Teknolojisi:</w:t>
      </w:r>
    </w:p>
    <w:p w14:paraId="421F51F8" w14:textId="77777777" w:rsidR="003C7ACC" w:rsidRPr="003C7ACC" w:rsidRDefault="003C7ACC" w:rsidP="003C7ACC">
      <w:pPr>
        <w:numPr>
          <w:ilvl w:val="0"/>
          <w:numId w:val="48"/>
        </w:numPr>
        <w:rPr>
          <w:lang w:val="tr-TR"/>
        </w:rPr>
      </w:pPr>
      <w:r w:rsidRPr="003C7ACC">
        <w:rPr>
          <w:lang w:val="tr-TR"/>
        </w:rPr>
        <w:t>Donanım düzeyinden başlayarak işletim sistemi seviyesine kadar kapsamlı koruma sağlar</w:t>
      </w:r>
    </w:p>
    <w:p w14:paraId="46986279" w14:textId="77777777" w:rsidR="003C7ACC" w:rsidRPr="003C7ACC" w:rsidRDefault="003C7ACC" w:rsidP="003C7ACC">
      <w:pPr>
        <w:numPr>
          <w:ilvl w:val="0"/>
          <w:numId w:val="48"/>
        </w:numPr>
        <w:rPr>
          <w:lang w:val="tr-TR"/>
        </w:rPr>
      </w:pPr>
      <w:r w:rsidRPr="003C7ACC">
        <w:rPr>
          <w:lang w:val="tr-TR"/>
        </w:rPr>
        <w:t>Kötü amaçlı yazılımların BIOS/UEFI seviyesinde sistem ele geçirmesini engeller</w:t>
      </w:r>
    </w:p>
    <w:p w14:paraId="1C33A554" w14:textId="713C95FF" w:rsidR="003C7ACC" w:rsidRDefault="003C7ACC" w:rsidP="005D35D9">
      <w:pPr>
        <w:numPr>
          <w:ilvl w:val="0"/>
          <w:numId w:val="48"/>
        </w:numPr>
        <w:rPr>
          <w:lang w:val="tr-TR"/>
        </w:rPr>
      </w:pPr>
      <w:r w:rsidRPr="003C7ACC">
        <w:rPr>
          <w:lang w:val="tr-TR"/>
        </w:rPr>
        <w:t>Sistem başlatılırken tüm güvenlik mekanizmalarının çalıştığını doğrular</w:t>
      </w:r>
    </w:p>
    <w:p w14:paraId="3D8AE332" w14:textId="775A4136" w:rsidR="00AA3BD9" w:rsidRDefault="00842D8A" w:rsidP="00AA3BD9">
      <w:pPr>
        <w:pStyle w:val="Balk2"/>
        <w:rPr>
          <w:sz w:val="32"/>
          <w:szCs w:val="32"/>
        </w:rPr>
      </w:pPr>
      <w:r>
        <w:rPr>
          <w:sz w:val="32"/>
          <w:szCs w:val="32"/>
        </w:rPr>
        <w:t>5.</w:t>
      </w:r>
      <w:r w:rsidR="00AA3BD9" w:rsidRPr="00AA3BD9">
        <w:rPr>
          <w:sz w:val="32"/>
          <w:szCs w:val="32"/>
        </w:rPr>
        <w:t xml:space="preserve">Windows Server 2022 Secured-core </w:t>
      </w:r>
      <w:proofErr w:type="spellStart"/>
      <w:r w:rsidR="00AA3BD9" w:rsidRPr="00AA3BD9">
        <w:rPr>
          <w:sz w:val="32"/>
          <w:szCs w:val="32"/>
        </w:rPr>
        <w:t>Sunucu</w:t>
      </w:r>
      <w:proofErr w:type="spellEnd"/>
      <w:r w:rsidR="00AA3BD9" w:rsidRPr="00AA3BD9">
        <w:rPr>
          <w:sz w:val="32"/>
          <w:szCs w:val="32"/>
        </w:rPr>
        <w:t xml:space="preserve"> </w:t>
      </w:r>
      <w:proofErr w:type="spellStart"/>
      <w:r w:rsidR="00AA3BD9" w:rsidRPr="00AA3BD9">
        <w:rPr>
          <w:sz w:val="32"/>
          <w:szCs w:val="32"/>
        </w:rPr>
        <w:t>Teknolojisi</w:t>
      </w:r>
      <w:proofErr w:type="spellEnd"/>
    </w:p>
    <w:p w14:paraId="2D3BE733" w14:textId="2C90E626" w:rsidR="00AA3BD9" w:rsidRPr="00AA3BD9" w:rsidRDefault="00AA3BD9" w:rsidP="00AA3BD9">
      <w:r>
        <w:t xml:space="preserve">Temel </w:t>
      </w:r>
      <w:proofErr w:type="spellStart"/>
      <w:r>
        <w:t>Bileşenler</w:t>
      </w:r>
      <w:proofErr w:type="spellEnd"/>
    </w:p>
    <w:p w14:paraId="036D1CA5" w14:textId="398DDCF2" w:rsidR="00AA3BD9" w:rsidRPr="00AA3BD9" w:rsidRDefault="00AA3BD9" w:rsidP="00AA3BD9">
      <w:pPr>
        <w:pStyle w:val="ListeParagraf"/>
        <w:numPr>
          <w:ilvl w:val="0"/>
          <w:numId w:val="53"/>
        </w:numPr>
        <w:rPr>
          <w:b/>
          <w:bCs/>
        </w:rPr>
      </w:pPr>
      <w:proofErr w:type="spellStart"/>
      <w:r w:rsidRPr="00AA3BD9">
        <w:rPr>
          <w:b/>
          <w:bCs/>
        </w:rPr>
        <w:t>Donanım</w:t>
      </w:r>
      <w:proofErr w:type="spellEnd"/>
      <w:r w:rsidRPr="00AA3BD9">
        <w:rPr>
          <w:b/>
          <w:bCs/>
        </w:rPr>
        <w:t xml:space="preserve"> </w:t>
      </w:r>
      <w:proofErr w:type="spellStart"/>
      <w:r w:rsidRPr="00AA3BD9">
        <w:rPr>
          <w:b/>
          <w:bCs/>
        </w:rPr>
        <w:t>Düzeyinde</w:t>
      </w:r>
      <w:proofErr w:type="spellEnd"/>
      <w:r w:rsidRPr="00AA3BD9">
        <w:rPr>
          <w:b/>
          <w:bCs/>
        </w:rPr>
        <w:t xml:space="preserve"> </w:t>
      </w:r>
      <w:proofErr w:type="spellStart"/>
      <w:r w:rsidRPr="00AA3BD9">
        <w:rPr>
          <w:b/>
          <w:bCs/>
        </w:rPr>
        <w:t>Koruma</w:t>
      </w:r>
      <w:proofErr w:type="spellEnd"/>
      <w:r w:rsidRPr="00AA3BD9">
        <w:rPr>
          <w:b/>
          <w:bCs/>
        </w:rPr>
        <w:t>:</w:t>
      </w:r>
      <w:r w:rsidRPr="00AA3BD9">
        <w:rPr>
          <w:lang w:val="tr-TR"/>
        </w:rPr>
        <w:t>TPM 2.0 güvenlik yongası ile şifreleme anahtarlarının güvenli saklanması</w:t>
      </w:r>
    </w:p>
    <w:p w14:paraId="0BF09107" w14:textId="77777777" w:rsidR="00AA3BD9" w:rsidRPr="00AA3BD9" w:rsidRDefault="00AA3BD9" w:rsidP="00AA3BD9">
      <w:pPr>
        <w:numPr>
          <w:ilvl w:val="0"/>
          <w:numId w:val="53"/>
        </w:numPr>
        <w:rPr>
          <w:lang w:val="tr-TR"/>
        </w:rPr>
      </w:pPr>
      <w:r w:rsidRPr="00AA3BD9">
        <w:rPr>
          <w:lang w:val="tr-TR"/>
        </w:rPr>
        <w:lastRenderedPageBreak/>
        <w:t xml:space="preserve">UEFI </w:t>
      </w:r>
      <w:proofErr w:type="spellStart"/>
      <w:r w:rsidRPr="00AA3BD9">
        <w:rPr>
          <w:lang w:val="tr-TR"/>
        </w:rPr>
        <w:t>Secure</w:t>
      </w:r>
      <w:proofErr w:type="spellEnd"/>
      <w:r w:rsidRPr="00AA3BD9">
        <w:rPr>
          <w:lang w:val="tr-TR"/>
        </w:rPr>
        <w:t xml:space="preserve"> </w:t>
      </w:r>
      <w:proofErr w:type="spellStart"/>
      <w:r w:rsidRPr="00AA3BD9">
        <w:rPr>
          <w:lang w:val="tr-TR"/>
        </w:rPr>
        <w:t>Boot</w:t>
      </w:r>
      <w:proofErr w:type="spellEnd"/>
      <w:r w:rsidRPr="00AA3BD9">
        <w:rPr>
          <w:lang w:val="tr-TR"/>
        </w:rPr>
        <w:t xml:space="preserve"> ile sadece imzalı kodların çalışmasına izin verme</w:t>
      </w:r>
    </w:p>
    <w:p w14:paraId="1EF664C1" w14:textId="56E9EA2F" w:rsidR="00AA3BD9" w:rsidRPr="001349BC" w:rsidRDefault="00AA3BD9" w:rsidP="00AA3BD9">
      <w:pPr>
        <w:numPr>
          <w:ilvl w:val="0"/>
          <w:numId w:val="53"/>
        </w:numPr>
        <w:rPr>
          <w:lang w:val="tr-TR"/>
        </w:rPr>
      </w:pPr>
      <w:r w:rsidRPr="00AA3BD9">
        <w:rPr>
          <w:lang w:val="tr-TR"/>
        </w:rPr>
        <w:t>Intel, AMD ve ARM işlemcilerin gelişmiş güvenlik özellikleri kullanılır</w:t>
      </w:r>
    </w:p>
    <w:p w14:paraId="0AD183BB" w14:textId="77777777" w:rsidR="00C06F0E" w:rsidRDefault="00C06F0E" w:rsidP="00C06F0E">
      <w:pPr>
        <w:ind w:left="720"/>
        <w:rPr>
          <w:lang w:val="tr-TR"/>
        </w:rPr>
      </w:pPr>
    </w:p>
    <w:p w14:paraId="437F32FB" w14:textId="77777777" w:rsidR="00C06F0E" w:rsidRPr="003C7ACC" w:rsidRDefault="00C06F0E" w:rsidP="00C06F0E">
      <w:pPr>
        <w:ind w:left="720"/>
        <w:rPr>
          <w:lang w:val="tr-TR"/>
        </w:rPr>
      </w:pPr>
    </w:p>
    <w:p w14:paraId="03932CE6" w14:textId="66F7B20A" w:rsidR="00536551" w:rsidRPr="005D35D9" w:rsidRDefault="00842D8A">
      <w:pPr>
        <w:pStyle w:val="Balk2"/>
        <w:rPr>
          <w:sz w:val="32"/>
          <w:szCs w:val="32"/>
        </w:rPr>
      </w:pPr>
      <w:r>
        <w:rPr>
          <w:sz w:val="32"/>
          <w:szCs w:val="32"/>
        </w:rPr>
        <w:t>6</w:t>
      </w:r>
      <w:r w:rsidR="00C06F0E">
        <w:rPr>
          <w:sz w:val="32"/>
          <w:szCs w:val="32"/>
        </w:rPr>
        <w:t>.</w:t>
      </w:r>
      <w:r w:rsidR="00C06F0E" w:rsidRPr="00C06F0E">
        <w:rPr>
          <w:sz w:val="32"/>
          <w:szCs w:val="32"/>
        </w:rPr>
        <w:t xml:space="preserve">TLS 1.3 </w:t>
      </w:r>
      <w:proofErr w:type="spellStart"/>
      <w:r w:rsidR="00C06F0E" w:rsidRPr="00C06F0E">
        <w:rPr>
          <w:sz w:val="32"/>
          <w:szCs w:val="32"/>
        </w:rPr>
        <w:t>Desteği</w:t>
      </w:r>
      <w:proofErr w:type="spellEnd"/>
      <w:r w:rsidR="00C06F0E" w:rsidRPr="00C06F0E">
        <w:rPr>
          <w:sz w:val="32"/>
          <w:szCs w:val="32"/>
        </w:rPr>
        <w:t>:</w:t>
      </w:r>
    </w:p>
    <w:p w14:paraId="072CD089" w14:textId="77777777" w:rsidR="00C06F0E" w:rsidRPr="00C06F0E" w:rsidRDefault="00C06F0E" w:rsidP="00C06F0E">
      <w:pPr>
        <w:numPr>
          <w:ilvl w:val="0"/>
          <w:numId w:val="49"/>
        </w:numPr>
        <w:spacing w:before="100" w:beforeAutospacing="1" w:after="100" w:afterAutospacing="1"/>
        <w:rPr>
          <w:sz w:val="24"/>
          <w:szCs w:val="24"/>
          <w:lang w:val="tr-TR"/>
        </w:rPr>
      </w:pPr>
      <w:r w:rsidRPr="00C06F0E">
        <w:rPr>
          <w:sz w:val="24"/>
          <w:szCs w:val="24"/>
          <w:lang w:val="tr-TR"/>
        </w:rPr>
        <w:t>İnternet üzerindeki iletişimi şifreleyen en güncel ve güvenli protokolü kullanır</w:t>
      </w:r>
    </w:p>
    <w:p w14:paraId="5D48DCDA" w14:textId="77777777" w:rsidR="00C06F0E" w:rsidRPr="00C06F0E" w:rsidRDefault="00C06F0E" w:rsidP="00C06F0E">
      <w:pPr>
        <w:numPr>
          <w:ilvl w:val="0"/>
          <w:numId w:val="49"/>
        </w:numPr>
        <w:spacing w:before="100" w:beforeAutospacing="1" w:after="100" w:afterAutospacing="1"/>
        <w:rPr>
          <w:sz w:val="24"/>
          <w:szCs w:val="24"/>
          <w:lang w:val="tr-TR"/>
        </w:rPr>
      </w:pPr>
      <w:r w:rsidRPr="00C06F0E">
        <w:rPr>
          <w:sz w:val="24"/>
          <w:szCs w:val="24"/>
          <w:lang w:val="tr-TR"/>
        </w:rPr>
        <w:t>Daha hızlı bağlantı kurulumu ve daha güçlü şifreleme sağlar</w:t>
      </w:r>
    </w:p>
    <w:p w14:paraId="2DE9EF2A" w14:textId="1B981752" w:rsidR="004407A4" w:rsidRDefault="00C06F0E" w:rsidP="005D35D9">
      <w:pPr>
        <w:numPr>
          <w:ilvl w:val="0"/>
          <w:numId w:val="49"/>
        </w:numPr>
        <w:spacing w:before="100" w:beforeAutospacing="1" w:after="100" w:afterAutospacing="1"/>
        <w:rPr>
          <w:sz w:val="24"/>
          <w:szCs w:val="24"/>
          <w:lang w:val="tr-TR"/>
        </w:rPr>
      </w:pPr>
      <w:r w:rsidRPr="00C06F0E">
        <w:rPr>
          <w:sz w:val="24"/>
          <w:szCs w:val="24"/>
          <w:lang w:val="tr-TR"/>
        </w:rPr>
        <w:t>Eski, güvenli olmayan protokolleri devre dışı bırakarak saldırı yüzeyini azaltır</w:t>
      </w:r>
    </w:p>
    <w:p w14:paraId="46404D50" w14:textId="77777777" w:rsidR="00C06F0E" w:rsidRPr="00C06F0E" w:rsidRDefault="00C06F0E" w:rsidP="00C06F0E">
      <w:pPr>
        <w:spacing w:before="100" w:beforeAutospacing="1" w:after="100" w:afterAutospacing="1"/>
        <w:ind w:left="720"/>
        <w:rPr>
          <w:sz w:val="24"/>
          <w:szCs w:val="24"/>
          <w:lang w:val="tr-TR"/>
        </w:rPr>
      </w:pPr>
    </w:p>
    <w:p w14:paraId="0288DCAD" w14:textId="18C9C3CA" w:rsidR="005D35D9" w:rsidRDefault="00842D8A" w:rsidP="005D35D9">
      <w:pPr>
        <w:pStyle w:val="Balk4"/>
        <w:rPr>
          <w:sz w:val="28"/>
          <w:szCs w:val="28"/>
        </w:rPr>
      </w:pPr>
      <w:r>
        <w:rPr>
          <w:sz w:val="28"/>
          <w:szCs w:val="28"/>
        </w:rPr>
        <w:t>7</w:t>
      </w:r>
      <w:r w:rsidR="005D35D9" w:rsidRPr="004407A4">
        <w:rPr>
          <w:sz w:val="28"/>
          <w:szCs w:val="28"/>
        </w:rPr>
        <w:t>.</w:t>
      </w:r>
      <w:r w:rsidR="00C06F0E" w:rsidRPr="00C06F0E">
        <w:rPr>
          <w:sz w:val="28"/>
          <w:szCs w:val="28"/>
        </w:rPr>
        <w:t xml:space="preserve">SMB </w:t>
      </w:r>
      <w:proofErr w:type="spellStart"/>
      <w:r w:rsidR="00C06F0E" w:rsidRPr="00C06F0E">
        <w:rPr>
          <w:sz w:val="28"/>
          <w:szCs w:val="28"/>
        </w:rPr>
        <w:t>Şifreleme</w:t>
      </w:r>
      <w:proofErr w:type="spellEnd"/>
      <w:r w:rsidR="00C06F0E" w:rsidRPr="00C06F0E">
        <w:rPr>
          <w:sz w:val="28"/>
          <w:szCs w:val="28"/>
        </w:rPr>
        <w:t>:</w:t>
      </w:r>
    </w:p>
    <w:p w14:paraId="4D89F5D9" w14:textId="77777777" w:rsidR="00C06F0E" w:rsidRPr="00C06F0E" w:rsidRDefault="00C06F0E" w:rsidP="00C06F0E">
      <w:pPr>
        <w:numPr>
          <w:ilvl w:val="0"/>
          <w:numId w:val="50"/>
        </w:numPr>
        <w:rPr>
          <w:lang w:val="tr-TR"/>
        </w:rPr>
      </w:pPr>
      <w:r w:rsidRPr="00C06F0E">
        <w:rPr>
          <w:lang w:val="tr-TR"/>
        </w:rPr>
        <w:t xml:space="preserve">Server Message </w:t>
      </w:r>
      <w:proofErr w:type="spellStart"/>
      <w:r w:rsidRPr="00C06F0E">
        <w:rPr>
          <w:lang w:val="tr-TR"/>
        </w:rPr>
        <w:t>Block</w:t>
      </w:r>
      <w:proofErr w:type="spellEnd"/>
      <w:r w:rsidRPr="00C06F0E">
        <w:rPr>
          <w:lang w:val="tr-TR"/>
        </w:rPr>
        <w:t xml:space="preserve"> protokolü üzerinden paylaşılan tüm dosyaları otomatik olarak şifreler</w:t>
      </w:r>
    </w:p>
    <w:p w14:paraId="40A96105" w14:textId="77777777" w:rsidR="00C06F0E" w:rsidRPr="00C06F0E" w:rsidRDefault="00C06F0E" w:rsidP="00C06F0E">
      <w:pPr>
        <w:numPr>
          <w:ilvl w:val="0"/>
          <w:numId w:val="50"/>
        </w:numPr>
        <w:rPr>
          <w:lang w:val="tr-TR"/>
        </w:rPr>
      </w:pPr>
      <w:r w:rsidRPr="00C06F0E">
        <w:rPr>
          <w:lang w:val="tr-TR"/>
        </w:rPr>
        <w:t>Şirket içi ağda dolaşan hassas verilerin güvenliğini sağlar</w:t>
      </w:r>
    </w:p>
    <w:p w14:paraId="509C65E9" w14:textId="6BFF18E9" w:rsidR="00C06F0E" w:rsidRDefault="00C06F0E" w:rsidP="00C06F0E">
      <w:pPr>
        <w:numPr>
          <w:ilvl w:val="0"/>
          <w:numId w:val="50"/>
        </w:numPr>
        <w:rPr>
          <w:lang w:val="tr-TR"/>
        </w:rPr>
      </w:pPr>
      <w:r w:rsidRPr="00C06F0E">
        <w:rPr>
          <w:lang w:val="tr-TR"/>
        </w:rPr>
        <w:t>AES-256 şifreleme kullanarak yüksek güvenlik sağlar</w:t>
      </w:r>
    </w:p>
    <w:p w14:paraId="6F3633C2" w14:textId="77777777" w:rsidR="001349BC" w:rsidRPr="001349BC" w:rsidRDefault="001349BC" w:rsidP="001349BC">
      <w:pPr>
        <w:ind w:left="720"/>
        <w:rPr>
          <w:lang w:val="tr-TR"/>
        </w:rPr>
      </w:pPr>
    </w:p>
    <w:p w14:paraId="2B421E73" w14:textId="69D7D9C1" w:rsidR="004407A4" w:rsidRDefault="00842D8A" w:rsidP="004407A4">
      <w:pPr>
        <w:pStyle w:val="Balk4"/>
        <w:rPr>
          <w:sz w:val="28"/>
          <w:szCs w:val="28"/>
        </w:rPr>
      </w:pPr>
      <w:r>
        <w:rPr>
          <w:sz w:val="28"/>
          <w:szCs w:val="28"/>
        </w:rPr>
        <w:t>8</w:t>
      </w:r>
      <w:r w:rsidR="00C06F0E">
        <w:rPr>
          <w:sz w:val="28"/>
          <w:szCs w:val="28"/>
        </w:rPr>
        <w:t>.</w:t>
      </w:r>
      <w:r w:rsidR="00C06F0E" w:rsidRPr="00C06F0E">
        <w:rPr>
          <w:sz w:val="28"/>
          <w:szCs w:val="28"/>
        </w:rPr>
        <w:t xml:space="preserve">TPM 2.0 </w:t>
      </w:r>
      <w:proofErr w:type="spellStart"/>
      <w:r w:rsidR="00C06F0E" w:rsidRPr="00C06F0E">
        <w:rPr>
          <w:sz w:val="28"/>
          <w:szCs w:val="28"/>
        </w:rPr>
        <w:t>ve</w:t>
      </w:r>
      <w:proofErr w:type="spellEnd"/>
      <w:r w:rsidR="00C06F0E" w:rsidRPr="00C06F0E">
        <w:rPr>
          <w:sz w:val="28"/>
          <w:szCs w:val="28"/>
        </w:rPr>
        <w:t xml:space="preserve"> Secure Boot:</w:t>
      </w:r>
    </w:p>
    <w:p w14:paraId="7E2C5839" w14:textId="77777777" w:rsidR="00C06F0E" w:rsidRPr="00C06F0E" w:rsidRDefault="00C06F0E" w:rsidP="00C06F0E">
      <w:pPr>
        <w:numPr>
          <w:ilvl w:val="0"/>
          <w:numId w:val="51"/>
        </w:numPr>
        <w:rPr>
          <w:lang w:val="tr-TR"/>
        </w:rPr>
      </w:pPr>
      <w:proofErr w:type="spellStart"/>
      <w:r w:rsidRPr="00C06F0E">
        <w:rPr>
          <w:lang w:val="tr-TR"/>
        </w:rPr>
        <w:t>Trusted</w:t>
      </w:r>
      <w:proofErr w:type="spellEnd"/>
      <w:r w:rsidRPr="00C06F0E">
        <w:rPr>
          <w:lang w:val="tr-TR"/>
        </w:rPr>
        <w:t xml:space="preserve"> Platform </w:t>
      </w:r>
      <w:proofErr w:type="spellStart"/>
      <w:r w:rsidRPr="00C06F0E">
        <w:rPr>
          <w:lang w:val="tr-TR"/>
        </w:rPr>
        <w:t>Module</w:t>
      </w:r>
      <w:proofErr w:type="spellEnd"/>
      <w:r w:rsidRPr="00C06F0E">
        <w:rPr>
          <w:lang w:val="tr-TR"/>
        </w:rPr>
        <w:t xml:space="preserve"> 2.0 teknolojisi, şifreleme anahtarlarını güvenli bir şekilde saklar</w:t>
      </w:r>
    </w:p>
    <w:p w14:paraId="0641866F" w14:textId="77777777" w:rsidR="00C06F0E" w:rsidRPr="00C06F0E" w:rsidRDefault="00C06F0E" w:rsidP="00C06F0E">
      <w:pPr>
        <w:numPr>
          <w:ilvl w:val="0"/>
          <w:numId w:val="51"/>
        </w:numPr>
        <w:rPr>
          <w:lang w:val="tr-TR"/>
        </w:rPr>
      </w:pPr>
      <w:proofErr w:type="spellStart"/>
      <w:r w:rsidRPr="00C06F0E">
        <w:rPr>
          <w:lang w:val="tr-TR"/>
        </w:rPr>
        <w:t>Secure</w:t>
      </w:r>
      <w:proofErr w:type="spellEnd"/>
      <w:r w:rsidRPr="00C06F0E">
        <w:rPr>
          <w:lang w:val="tr-TR"/>
        </w:rPr>
        <w:t xml:space="preserve"> </w:t>
      </w:r>
      <w:proofErr w:type="spellStart"/>
      <w:r w:rsidRPr="00C06F0E">
        <w:rPr>
          <w:lang w:val="tr-TR"/>
        </w:rPr>
        <w:t>Boot</w:t>
      </w:r>
      <w:proofErr w:type="spellEnd"/>
      <w:r w:rsidRPr="00C06F0E">
        <w:rPr>
          <w:lang w:val="tr-TR"/>
        </w:rPr>
        <w:t>, sadece imzalı ve onaylanmış kodların sistem başlangıcında çalışmasını sağlar</w:t>
      </w:r>
    </w:p>
    <w:p w14:paraId="4209E7AC" w14:textId="48E8CB13" w:rsidR="001349BC" w:rsidRPr="001349BC" w:rsidRDefault="00C06F0E" w:rsidP="001349BC">
      <w:pPr>
        <w:numPr>
          <w:ilvl w:val="0"/>
          <w:numId w:val="51"/>
        </w:numPr>
        <w:rPr>
          <w:lang w:val="tr-TR"/>
        </w:rPr>
      </w:pPr>
      <w:r w:rsidRPr="00C06F0E">
        <w:rPr>
          <w:lang w:val="tr-TR"/>
        </w:rPr>
        <w:t>Firmware düzeyindeki saldırılara karşı koruma sağlar</w:t>
      </w:r>
    </w:p>
    <w:p w14:paraId="2D54CBFB" w14:textId="218A5B17" w:rsidR="004407A4" w:rsidRDefault="00842D8A" w:rsidP="001349BC">
      <w:pPr>
        <w:pStyle w:val="Balk4"/>
        <w:ind w:left="720"/>
        <w:rPr>
          <w:sz w:val="28"/>
          <w:szCs w:val="28"/>
        </w:rPr>
      </w:pPr>
      <w:r>
        <w:rPr>
          <w:sz w:val="28"/>
          <w:szCs w:val="28"/>
        </w:rPr>
        <w:t>8</w:t>
      </w:r>
      <w:r w:rsidR="001349BC">
        <w:rPr>
          <w:sz w:val="28"/>
          <w:szCs w:val="28"/>
        </w:rPr>
        <w:t>.1</w:t>
      </w:r>
      <w:r w:rsidR="00AA3BD9" w:rsidRPr="00AA3BD9">
        <w:rPr>
          <w:sz w:val="28"/>
          <w:szCs w:val="28"/>
        </w:rPr>
        <w:t xml:space="preserve">TPM 2.0 </w:t>
      </w:r>
      <w:proofErr w:type="spellStart"/>
      <w:r w:rsidR="00AA3BD9" w:rsidRPr="00AA3BD9">
        <w:rPr>
          <w:sz w:val="28"/>
          <w:szCs w:val="28"/>
        </w:rPr>
        <w:t>ve</w:t>
      </w:r>
      <w:proofErr w:type="spellEnd"/>
      <w:r w:rsidR="00AA3BD9" w:rsidRPr="00AA3BD9">
        <w:rPr>
          <w:sz w:val="28"/>
          <w:szCs w:val="28"/>
        </w:rPr>
        <w:t xml:space="preserve"> Secure Boot </w:t>
      </w:r>
      <w:proofErr w:type="spellStart"/>
      <w:r w:rsidR="00AA3BD9" w:rsidRPr="00AA3BD9">
        <w:rPr>
          <w:sz w:val="28"/>
          <w:szCs w:val="28"/>
        </w:rPr>
        <w:t>Özellikleri</w:t>
      </w:r>
      <w:proofErr w:type="spellEnd"/>
    </w:p>
    <w:p w14:paraId="0B917C08" w14:textId="52FB96A7" w:rsidR="001349BC" w:rsidRDefault="001349BC" w:rsidP="001349BC">
      <w:r w:rsidRPr="001349BC">
        <w:t>Trusted Platform Module (TPM) 2.0</w:t>
      </w:r>
    </w:p>
    <w:p w14:paraId="2CA4321D" w14:textId="35802AF2" w:rsidR="001349BC" w:rsidRPr="001349BC" w:rsidRDefault="001349BC" w:rsidP="001349BC">
      <w:pPr>
        <w:rPr>
          <w:b/>
          <w:bCs/>
        </w:rPr>
      </w:pPr>
      <w:proofErr w:type="spellStart"/>
      <w:r w:rsidRPr="001349BC">
        <w:rPr>
          <w:b/>
          <w:bCs/>
        </w:rPr>
        <w:t>Fiziksel</w:t>
      </w:r>
      <w:proofErr w:type="spellEnd"/>
      <w:r w:rsidRPr="001349BC">
        <w:rPr>
          <w:b/>
          <w:bCs/>
        </w:rPr>
        <w:t xml:space="preserve"> </w:t>
      </w:r>
      <w:proofErr w:type="spellStart"/>
      <w:r w:rsidRPr="001349BC">
        <w:rPr>
          <w:b/>
          <w:bCs/>
        </w:rPr>
        <w:t>Güvenlik</w:t>
      </w:r>
      <w:proofErr w:type="spellEnd"/>
      <w:r w:rsidRPr="001349BC">
        <w:rPr>
          <w:b/>
          <w:bCs/>
        </w:rPr>
        <w:t xml:space="preserve"> </w:t>
      </w:r>
      <w:proofErr w:type="spellStart"/>
      <w:r w:rsidRPr="001349BC">
        <w:rPr>
          <w:b/>
          <w:bCs/>
        </w:rPr>
        <w:t>Yongası</w:t>
      </w:r>
      <w:proofErr w:type="spellEnd"/>
      <w:r w:rsidRPr="001349BC">
        <w:rPr>
          <w:b/>
          <w:bCs/>
        </w:rPr>
        <w:t>:</w:t>
      </w:r>
    </w:p>
    <w:p w14:paraId="10DC7389" w14:textId="1C59A0F2" w:rsidR="001349BC" w:rsidRPr="001349BC" w:rsidRDefault="001349BC" w:rsidP="001349BC">
      <w:pPr>
        <w:numPr>
          <w:ilvl w:val="1"/>
          <w:numId w:val="55"/>
        </w:numPr>
        <w:rPr>
          <w:lang w:val="tr-TR"/>
        </w:rPr>
      </w:pPr>
      <w:r w:rsidRPr="001349BC">
        <w:rPr>
          <w:lang w:val="tr-TR"/>
        </w:rPr>
        <w:t>Anakart üzerine entegre edilmiş özel bir güvenlik çipidir</w:t>
      </w:r>
    </w:p>
    <w:p w14:paraId="066954D4" w14:textId="11A88BEB" w:rsidR="001349BC" w:rsidRPr="001349BC" w:rsidRDefault="001349BC" w:rsidP="001349BC">
      <w:pPr>
        <w:numPr>
          <w:ilvl w:val="1"/>
          <w:numId w:val="55"/>
        </w:numPr>
        <w:rPr>
          <w:lang w:val="tr-TR"/>
        </w:rPr>
      </w:pPr>
      <w:r w:rsidRPr="001349BC">
        <w:rPr>
          <w:lang w:val="tr-TR"/>
        </w:rPr>
        <w:t>Donanımsal bir çözüm olduğu için yazılımsal saldırılara karşı dayanıklıdır</w:t>
      </w:r>
    </w:p>
    <w:p w14:paraId="29221C2D" w14:textId="41D92F5B" w:rsidR="004407A4" w:rsidRDefault="001349BC" w:rsidP="001349BC">
      <w:pPr>
        <w:numPr>
          <w:ilvl w:val="1"/>
          <w:numId w:val="55"/>
        </w:numPr>
        <w:rPr>
          <w:lang w:val="tr-TR"/>
        </w:rPr>
      </w:pPr>
      <w:r w:rsidRPr="001349BC">
        <w:rPr>
          <w:lang w:val="tr-TR"/>
        </w:rPr>
        <w:lastRenderedPageBreak/>
        <w:t>Sunucu donanımının güvenilir ve müdahale edilmemiş olduğunu doğrular</w:t>
      </w:r>
    </w:p>
    <w:p w14:paraId="7FD96BEE" w14:textId="77777777" w:rsidR="001349BC" w:rsidRPr="001349BC" w:rsidRDefault="001349BC" w:rsidP="001349BC">
      <w:pPr>
        <w:ind w:left="1440"/>
        <w:rPr>
          <w:lang w:val="tr-TR"/>
        </w:rPr>
      </w:pPr>
    </w:p>
    <w:p w14:paraId="6A21D3B2" w14:textId="730D3554" w:rsidR="001349BC" w:rsidRPr="001349BC" w:rsidRDefault="001349BC" w:rsidP="001349BC">
      <w:pPr>
        <w:rPr>
          <w:b/>
          <w:bCs/>
          <w:lang w:val="tr-TR"/>
        </w:rPr>
      </w:pPr>
      <w:r w:rsidRPr="001349BC">
        <w:rPr>
          <w:b/>
          <w:bCs/>
          <w:lang w:val="tr-TR"/>
        </w:rPr>
        <w:t>Şifreleme Anahtarı Yönetimi</w:t>
      </w:r>
    </w:p>
    <w:p w14:paraId="2996BDCB" w14:textId="77777777" w:rsidR="001349BC" w:rsidRPr="001349BC" w:rsidRDefault="001349BC" w:rsidP="001349BC">
      <w:pPr>
        <w:numPr>
          <w:ilvl w:val="0"/>
          <w:numId w:val="56"/>
        </w:numPr>
        <w:rPr>
          <w:lang w:val="tr-TR"/>
        </w:rPr>
      </w:pPr>
      <w:r w:rsidRPr="001349BC">
        <w:rPr>
          <w:lang w:val="tr-TR"/>
        </w:rPr>
        <w:t>Şifreleme anahtarlarını güvenli bir donanım deposunda saklar</w:t>
      </w:r>
    </w:p>
    <w:p w14:paraId="16FBCD78" w14:textId="77777777" w:rsidR="001349BC" w:rsidRPr="001349BC" w:rsidRDefault="001349BC" w:rsidP="001349BC">
      <w:pPr>
        <w:numPr>
          <w:ilvl w:val="0"/>
          <w:numId w:val="56"/>
        </w:numPr>
        <w:rPr>
          <w:lang w:val="tr-TR"/>
        </w:rPr>
      </w:pPr>
      <w:r w:rsidRPr="001349BC">
        <w:rPr>
          <w:lang w:val="tr-TR"/>
        </w:rPr>
        <w:t>Anahtarlar hiçbir zaman TPM çipinin dışına çıkmaz</w:t>
      </w:r>
    </w:p>
    <w:p w14:paraId="2F54E5E4" w14:textId="3BCA4087" w:rsidR="001349BC" w:rsidRDefault="001349BC" w:rsidP="001349BC">
      <w:pPr>
        <w:numPr>
          <w:ilvl w:val="0"/>
          <w:numId w:val="56"/>
        </w:numPr>
        <w:rPr>
          <w:lang w:val="tr-TR"/>
        </w:rPr>
      </w:pPr>
      <w:proofErr w:type="spellStart"/>
      <w:r w:rsidRPr="001349BC">
        <w:rPr>
          <w:lang w:val="tr-TR"/>
        </w:rPr>
        <w:t>BitLocker</w:t>
      </w:r>
      <w:proofErr w:type="spellEnd"/>
      <w:r w:rsidRPr="001349BC">
        <w:rPr>
          <w:lang w:val="tr-TR"/>
        </w:rPr>
        <w:t xml:space="preserve"> gibi disk şifreleme sistemleri için güvenli anahtar depolama sağlar</w:t>
      </w:r>
    </w:p>
    <w:p w14:paraId="6C9F34B7" w14:textId="77777777" w:rsidR="001349BC" w:rsidRDefault="001349BC" w:rsidP="001349BC">
      <w:pPr>
        <w:ind w:left="720"/>
        <w:rPr>
          <w:lang w:val="tr-TR"/>
        </w:rPr>
      </w:pPr>
    </w:p>
    <w:p w14:paraId="007BDF71" w14:textId="2B3796D8" w:rsidR="001349BC" w:rsidRDefault="001349BC" w:rsidP="001349BC">
      <w:pPr>
        <w:rPr>
          <w:b/>
          <w:bCs/>
        </w:rPr>
      </w:pPr>
      <w:proofErr w:type="spellStart"/>
      <w:r w:rsidRPr="001349BC">
        <w:rPr>
          <w:b/>
          <w:bCs/>
        </w:rPr>
        <w:t>Rastgele</w:t>
      </w:r>
      <w:proofErr w:type="spellEnd"/>
      <w:r w:rsidRPr="001349BC">
        <w:rPr>
          <w:b/>
          <w:bCs/>
        </w:rPr>
        <w:t xml:space="preserve"> </w:t>
      </w:r>
      <w:proofErr w:type="spellStart"/>
      <w:r w:rsidRPr="001349BC">
        <w:rPr>
          <w:b/>
          <w:bCs/>
        </w:rPr>
        <w:t>Sayı</w:t>
      </w:r>
      <w:proofErr w:type="spellEnd"/>
      <w:r w:rsidRPr="001349BC">
        <w:rPr>
          <w:b/>
          <w:bCs/>
        </w:rPr>
        <w:t xml:space="preserve"> </w:t>
      </w:r>
      <w:proofErr w:type="spellStart"/>
      <w:r w:rsidRPr="001349BC">
        <w:rPr>
          <w:b/>
          <w:bCs/>
        </w:rPr>
        <w:t>Üretimi</w:t>
      </w:r>
      <w:proofErr w:type="spellEnd"/>
      <w:r w:rsidRPr="001349BC">
        <w:rPr>
          <w:b/>
          <w:bCs/>
        </w:rPr>
        <w:t>:</w:t>
      </w:r>
    </w:p>
    <w:p w14:paraId="26E83950" w14:textId="77777777" w:rsidR="001349BC" w:rsidRPr="001349BC" w:rsidRDefault="001349BC" w:rsidP="001349BC">
      <w:pPr>
        <w:numPr>
          <w:ilvl w:val="0"/>
          <w:numId w:val="57"/>
        </w:numPr>
        <w:rPr>
          <w:lang w:val="tr-TR"/>
        </w:rPr>
      </w:pPr>
      <w:r w:rsidRPr="001349BC">
        <w:rPr>
          <w:lang w:val="tr-TR"/>
        </w:rPr>
        <w:t>Güçlü kriptografik işlemler için yüksek kaliteli rastgele sayılar üretir</w:t>
      </w:r>
    </w:p>
    <w:p w14:paraId="35EB871B" w14:textId="77777777" w:rsidR="001349BC" w:rsidRPr="001349BC" w:rsidRDefault="001349BC" w:rsidP="001349BC">
      <w:pPr>
        <w:numPr>
          <w:ilvl w:val="0"/>
          <w:numId w:val="57"/>
        </w:numPr>
        <w:rPr>
          <w:lang w:val="tr-TR"/>
        </w:rPr>
      </w:pPr>
      <w:r w:rsidRPr="001349BC">
        <w:rPr>
          <w:lang w:val="tr-TR"/>
        </w:rPr>
        <w:t>Şifreleme süreçlerinde kullanılan rastgele değerlerin tahmin edilemez olmasını sağlar</w:t>
      </w:r>
    </w:p>
    <w:p w14:paraId="27AAF6DE" w14:textId="77777777" w:rsidR="001349BC" w:rsidRDefault="001349BC" w:rsidP="001349BC">
      <w:pPr>
        <w:numPr>
          <w:ilvl w:val="0"/>
          <w:numId w:val="57"/>
        </w:numPr>
        <w:rPr>
          <w:lang w:val="tr-TR"/>
        </w:rPr>
      </w:pPr>
      <w:r w:rsidRPr="001349BC">
        <w:rPr>
          <w:lang w:val="tr-TR"/>
        </w:rPr>
        <w:t xml:space="preserve">Brute </w:t>
      </w:r>
      <w:proofErr w:type="spellStart"/>
      <w:r w:rsidRPr="001349BC">
        <w:rPr>
          <w:lang w:val="tr-TR"/>
        </w:rPr>
        <w:t>force</w:t>
      </w:r>
      <w:proofErr w:type="spellEnd"/>
      <w:r w:rsidRPr="001349BC">
        <w:rPr>
          <w:lang w:val="tr-TR"/>
        </w:rPr>
        <w:t xml:space="preserve"> saldırılarına karşı koruma seviyesini artırır</w:t>
      </w:r>
    </w:p>
    <w:p w14:paraId="7B75F29B" w14:textId="77777777" w:rsidR="001349BC" w:rsidRPr="001349BC" w:rsidRDefault="001349BC" w:rsidP="001349BC">
      <w:pPr>
        <w:ind w:left="720"/>
        <w:rPr>
          <w:lang w:val="tr-TR"/>
        </w:rPr>
      </w:pPr>
    </w:p>
    <w:p w14:paraId="0E8A27CE" w14:textId="391FB05A" w:rsidR="001349BC" w:rsidRDefault="001349BC" w:rsidP="001349BC">
      <w:pPr>
        <w:rPr>
          <w:b/>
          <w:bCs/>
        </w:rPr>
      </w:pPr>
      <w:proofErr w:type="spellStart"/>
      <w:r w:rsidRPr="001349BC">
        <w:rPr>
          <w:b/>
          <w:bCs/>
        </w:rPr>
        <w:t>Ölçümlü</w:t>
      </w:r>
      <w:proofErr w:type="spellEnd"/>
      <w:r w:rsidRPr="001349BC">
        <w:rPr>
          <w:b/>
          <w:bCs/>
        </w:rPr>
        <w:t xml:space="preserve"> </w:t>
      </w:r>
      <w:proofErr w:type="spellStart"/>
      <w:r w:rsidRPr="001349BC">
        <w:rPr>
          <w:b/>
          <w:bCs/>
        </w:rPr>
        <w:t>Önyükleme</w:t>
      </w:r>
      <w:proofErr w:type="spellEnd"/>
      <w:r w:rsidRPr="001349BC">
        <w:rPr>
          <w:b/>
          <w:bCs/>
        </w:rPr>
        <w:t>:</w:t>
      </w:r>
    </w:p>
    <w:p w14:paraId="7D0AB27B" w14:textId="77777777" w:rsidR="00B3128D" w:rsidRPr="00B3128D" w:rsidRDefault="00B3128D" w:rsidP="00B3128D">
      <w:pPr>
        <w:numPr>
          <w:ilvl w:val="0"/>
          <w:numId w:val="58"/>
        </w:numPr>
        <w:rPr>
          <w:lang w:val="tr-TR"/>
        </w:rPr>
      </w:pPr>
      <w:r w:rsidRPr="00B3128D">
        <w:rPr>
          <w:lang w:val="tr-TR"/>
        </w:rPr>
        <w:t xml:space="preserve">Sistem başlatılırken bileşenlerin </w:t>
      </w:r>
      <w:proofErr w:type="spellStart"/>
      <w:r w:rsidRPr="00B3128D">
        <w:rPr>
          <w:lang w:val="tr-TR"/>
        </w:rPr>
        <w:t>hash</w:t>
      </w:r>
      <w:proofErr w:type="spellEnd"/>
      <w:r w:rsidRPr="00B3128D">
        <w:rPr>
          <w:lang w:val="tr-TR"/>
        </w:rPr>
        <w:t xml:space="preserve"> değerlerini alarak değişiklik olup olmadığını kontrol eder</w:t>
      </w:r>
    </w:p>
    <w:p w14:paraId="1E6E2088" w14:textId="77777777" w:rsidR="00B3128D" w:rsidRPr="00B3128D" w:rsidRDefault="00B3128D" w:rsidP="00B3128D">
      <w:pPr>
        <w:numPr>
          <w:ilvl w:val="0"/>
          <w:numId w:val="58"/>
        </w:numPr>
        <w:rPr>
          <w:lang w:val="tr-TR"/>
        </w:rPr>
      </w:pPr>
      <w:r w:rsidRPr="00B3128D">
        <w:rPr>
          <w:lang w:val="tr-TR"/>
        </w:rPr>
        <w:t>Bu ölçümler TPM içinde güvenli bir şekilde saklanır</w:t>
      </w:r>
    </w:p>
    <w:p w14:paraId="01E2C106" w14:textId="77777777" w:rsidR="00B3128D" w:rsidRPr="00B3128D" w:rsidRDefault="00B3128D" w:rsidP="00B3128D">
      <w:pPr>
        <w:numPr>
          <w:ilvl w:val="0"/>
          <w:numId w:val="58"/>
        </w:numPr>
        <w:rPr>
          <w:lang w:val="tr-TR"/>
        </w:rPr>
      </w:pPr>
      <w:r w:rsidRPr="00B3128D">
        <w:rPr>
          <w:lang w:val="tr-TR"/>
        </w:rPr>
        <w:t>Sistem önyüklemesi sırasında yapılan değişiklikleri tespit ederek uyarı verebilir</w:t>
      </w:r>
    </w:p>
    <w:p w14:paraId="6A443AA9" w14:textId="77777777" w:rsidR="001349BC" w:rsidRPr="00B3128D" w:rsidRDefault="001349BC" w:rsidP="001349BC"/>
    <w:p w14:paraId="256B43F8" w14:textId="56A44196" w:rsidR="00536551" w:rsidRPr="004407A4" w:rsidRDefault="00536551">
      <w:pPr>
        <w:pStyle w:val="Balk2"/>
        <w:rPr>
          <w:sz w:val="32"/>
          <w:szCs w:val="32"/>
        </w:rPr>
      </w:pPr>
    </w:p>
    <w:p w14:paraId="1F1B51CB" w14:textId="667F91A6" w:rsidR="004407A4" w:rsidRDefault="00842D8A" w:rsidP="004407A4">
      <w:pPr>
        <w:pStyle w:val="Balk4"/>
        <w:rPr>
          <w:sz w:val="28"/>
          <w:szCs w:val="28"/>
        </w:rPr>
      </w:pPr>
      <w:r>
        <w:rPr>
          <w:sz w:val="28"/>
          <w:szCs w:val="28"/>
        </w:rPr>
        <w:t>9</w:t>
      </w:r>
      <w:r w:rsidR="004407A4" w:rsidRPr="004407A4">
        <w:rPr>
          <w:sz w:val="28"/>
          <w:szCs w:val="28"/>
        </w:rPr>
        <w:t>.</w:t>
      </w:r>
      <w:r w:rsidR="00B3128D" w:rsidRPr="00B3128D">
        <w:rPr>
          <w:sz w:val="28"/>
          <w:szCs w:val="28"/>
        </w:rPr>
        <w:t>Credential Guard:</w:t>
      </w:r>
    </w:p>
    <w:p w14:paraId="7929B60D" w14:textId="77777777" w:rsidR="00B3128D" w:rsidRPr="00B3128D" w:rsidRDefault="00B3128D" w:rsidP="00B3128D">
      <w:pPr>
        <w:numPr>
          <w:ilvl w:val="0"/>
          <w:numId w:val="59"/>
        </w:numPr>
        <w:rPr>
          <w:lang w:val="tr-TR"/>
        </w:rPr>
      </w:pPr>
      <w:r w:rsidRPr="00B3128D">
        <w:rPr>
          <w:lang w:val="tr-TR"/>
        </w:rPr>
        <w:t>Kimlik bilgilerini bellek içinde güvenli bir alanda saklar</w:t>
      </w:r>
    </w:p>
    <w:p w14:paraId="503A1186" w14:textId="77777777" w:rsidR="00B3128D" w:rsidRPr="00B3128D" w:rsidRDefault="00B3128D" w:rsidP="00B3128D">
      <w:pPr>
        <w:numPr>
          <w:ilvl w:val="0"/>
          <w:numId w:val="59"/>
        </w:numPr>
        <w:rPr>
          <w:lang w:val="tr-TR"/>
        </w:rPr>
      </w:pPr>
      <w:proofErr w:type="spellStart"/>
      <w:r w:rsidRPr="00B3128D">
        <w:rPr>
          <w:lang w:val="tr-TR"/>
        </w:rPr>
        <w:t>Pass-the-hash</w:t>
      </w:r>
      <w:proofErr w:type="spellEnd"/>
      <w:r w:rsidRPr="00B3128D">
        <w:rPr>
          <w:lang w:val="tr-TR"/>
        </w:rPr>
        <w:t xml:space="preserve"> gibi yaygın saldırı tekniklerini önler</w:t>
      </w:r>
    </w:p>
    <w:p w14:paraId="5EBF24CF" w14:textId="77777777" w:rsidR="00B3128D" w:rsidRDefault="00B3128D" w:rsidP="00B3128D">
      <w:pPr>
        <w:numPr>
          <w:ilvl w:val="0"/>
          <w:numId w:val="59"/>
        </w:numPr>
        <w:rPr>
          <w:lang w:val="tr-TR"/>
        </w:rPr>
      </w:pPr>
      <w:r w:rsidRPr="00B3128D">
        <w:rPr>
          <w:lang w:val="tr-TR"/>
        </w:rPr>
        <w:t>Yetkilendirme süreçlerinde güvenliği artırır</w:t>
      </w:r>
    </w:p>
    <w:p w14:paraId="6A33EEDD" w14:textId="47036F76" w:rsidR="004407A4" w:rsidRDefault="00842D8A" w:rsidP="004407A4">
      <w:pPr>
        <w:pStyle w:val="Balk4"/>
        <w:rPr>
          <w:sz w:val="28"/>
          <w:szCs w:val="28"/>
        </w:rPr>
      </w:pPr>
      <w:r>
        <w:rPr>
          <w:sz w:val="28"/>
          <w:szCs w:val="28"/>
        </w:rPr>
        <w:t>10</w:t>
      </w:r>
      <w:r w:rsidR="004407A4" w:rsidRPr="004407A4">
        <w:rPr>
          <w:sz w:val="28"/>
          <w:szCs w:val="28"/>
        </w:rPr>
        <w:t>.</w:t>
      </w:r>
      <w:r w:rsidR="00B3128D" w:rsidRPr="00B3128D">
        <w:rPr>
          <w:sz w:val="28"/>
          <w:szCs w:val="28"/>
        </w:rPr>
        <w:t xml:space="preserve">BitLocker </w:t>
      </w:r>
      <w:proofErr w:type="spellStart"/>
      <w:r w:rsidR="00B3128D" w:rsidRPr="00B3128D">
        <w:rPr>
          <w:sz w:val="28"/>
          <w:szCs w:val="28"/>
        </w:rPr>
        <w:t>Şifreleme</w:t>
      </w:r>
      <w:proofErr w:type="spellEnd"/>
      <w:r w:rsidR="00B3128D" w:rsidRPr="00B3128D">
        <w:rPr>
          <w:sz w:val="28"/>
          <w:szCs w:val="28"/>
        </w:rPr>
        <w:t>:</w:t>
      </w:r>
    </w:p>
    <w:p w14:paraId="7B5277DC" w14:textId="77777777" w:rsidR="00B3128D" w:rsidRPr="00B3128D" w:rsidRDefault="00B3128D" w:rsidP="00B3128D">
      <w:pPr>
        <w:numPr>
          <w:ilvl w:val="0"/>
          <w:numId w:val="60"/>
        </w:numPr>
        <w:rPr>
          <w:lang w:val="tr-TR"/>
        </w:rPr>
      </w:pPr>
      <w:r w:rsidRPr="00B3128D">
        <w:rPr>
          <w:lang w:val="tr-TR"/>
        </w:rPr>
        <w:t>Disk üzerindeki tüm verileri şifreleyerek fiziksel hırsızlık durumunda veri güvenliği sağlar</w:t>
      </w:r>
    </w:p>
    <w:p w14:paraId="25CD2497" w14:textId="77777777" w:rsidR="00B3128D" w:rsidRPr="00B3128D" w:rsidRDefault="00B3128D" w:rsidP="00B3128D">
      <w:pPr>
        <w:numPr>
          <w:ilvl w:val="0"/>
          <w:numId w:val="60"/>
        </w:numPr>
        <w:rPr>
          <w:lang w:val="tr-TR"/>
        </w:rPr>
      </w:pPr>
      <w:r w:rsidRPr="00B3128D">
        <w:rPr>
          <w:lang w:val="tr-TR"/>
        </w:rPr>
        <w:lastRenderedPageBreak/>
        <w:t>Gruplar halinde yönetilebilir, kullanıcıya şeffaf çalışır</w:t>
      </w:r>
    </w:p>
    <w:p w14:paraId="4A017D76" w14:textId="77777777" w:rsidR="00B3128D" w:rsidRPr="00B3128D" w:rsidRDefault="00B3128D" w:rsidP="00B3128D">
      <w:pPr>
        <w:numPr>
          <w:ilvl w:val="0"/>
          <w:numId w:val="60"/>
        </w:numPr>
        <w:rPr>
          <w:lang w:val="tr-TR"/>
        </w:rPr>
      </w:pPr>
      <w:r w:rsidRPr="00B3128D">
        <w:rPr>
          <w:lang w:val="tr-TR"/>
        </w:rPr>
        <w:t>Donanım TPM ile entegrasyonu güvenliği artırır</w:t>
      </w:r>
    </w:p>
    <w:p w14:paraId="2CC67B4E" w14:textId="0A25874B" w:rsidR="00B3128D" w:rsidRPr="00B3128D" w:rsidRDefault="00B3128D" w:rsidP="00B3128D"/>
    <w:p w14:paraId="5E8C512F" w14:textId="77777777" w:rsidR="00B3128D" w:rsidRPr="00B3128D" w:rsidRDefault="00B3128D" w:rsidP="00B3128D"/>
    <w:p w14:paraId="30B246AA" w14:textId="6CEAB414" w:rsidR="00536551" w:rsidRDefault="00B3128D">
      <w:pPr>
        <w:pStyle w:val="Balk2"/>
        <w:rPr>
          <w:sz w:val="32"/>
          <w:szCs w:val="32"/>
        </w:rPr>
      </w:pPr>
      <w:r>
        <w:rPr>
          <w:sz w:val="32"/>
          <w:szCs w:val="32"/>
        </w:rPr>
        <w:t>7.</w:t>
      </w:r>
      <w:r w:rsidRPr="00B3128D">
        <w:rPr>
          <w:sz w:val="32"/>
          <w:szCs w:val="32"/>
        </w:rPr>
        <w:t xml:space="preserve">2 </w:t>
      </w:r>
      <w:proofErr w:type="spellStart"/>
      <w:r w:rsidRPr="00B3128D">
        <w:rPr>
          <w:sz w:val="32"/>
          <w:szCs w:val="32"/>
        </w:rPr>
        <w:t>Hibrit</w:t>
      </w:r>
      <w:proofErr w:type="spellEnd"/>
      <w:r w:rsidRPr="00B3128D">
        <w:rPr>
          <w:sz w:val="32"/>
          <w:szCs w:val="32"/>
        </w:rPr>
        <w:t xml:space="preserve"> Bulut </w:t>
      </w:r>
      <w:proofErr w:type="spellStart"/>
      <w:r w:rsidRPr="00B3128D">
        <w:rPr>
          <w:sz w:val="32"/>
          <w:szCs w:val="32"/>
        </w:rPr>
        <w:t>ve</w:t>
      </w:r>
      <w:proofErr w:type="spellEnd"/>
      <w:r w:rsidRPr="00B3128D">
        <w:rPr>
          <w:sz w:val="32"/>
          <w:szCs w:val="32"/>
        </w:rPr>
        <w:t xml:space="preserve"> Azure </w:t>
      </w:r>
      <w:proofErr w:type="spellStart"/>
      <w:r w:rsidRPr="00B3128D">
        <w:rPr>
          <w:sz w:val="32"/>
          <w:szCs w:val="32"/>
        </w:rPr>
        <w:t>Entegrasyonu</w:t>
      </w:r>
      <w:proofErr w:type="spellEnd"/>
    </w:p>
    <w:p w14:paraId="3575314C" w14:textId="6BF10128" w:rsidR="00B3128D" w:rsidRDefault="00B3128D" w:rsidP="00B3128D">
      <w:r w:rsidRPr="00B3128D">
        <w:rPr>
          <w:b/>
          <w:bCs/>
        </w:rPr>
        <w:t xml:space="preserve">Azure Arc </w:t>
      </w:r>
      <w:proofErr w:type="spellStart"/>
      <w:r w:rsidRPr="00B3128D">
        <w:rPr>
          <w:b/>
          <w:bCs/>
        </w:rPr>
        <w:t>Entegrasyonu</w:t>
      </w:r>
      <w:proofErr w:type="spellEnd"/>
      <w:r w:rsidRPr="00B3128D">
        <w:rPr>
          <w:b/>
          <w:bCs/>
        </w:rPr>
        <w:t>:</w:t>
      </w:r>
    </w:p>
    <w:p w14:paraId="0D3D104E" w14:textId="77777777" w:rsidR="00B3128D" w:rsidRPr="00B3128D" w:rsidRDefault="00B3128D" w:rsidP="00B3128D">
      <w:pPr>
        <w:numPr>
          <w:ilvl w:val="0"/>
          <w:numId w:val="61"/>
        </w:numPr>
        <w:rPr>
          <w:lang w:val="tr-TR"/>
        </w:rPr>
      </w:pPr>
      <w:r w:rsidRPr="00B3128D">
        <w:rPr>
          <w:lang w:val="tr-TR"/>
        </w:rPr>
        <w:t>Şirket içindeki sunucuları Azure portal üzerinden yönetmeyi sağlar</w:t>
      </w:r>
    </w:p>
    <w:p w14:paraId="7AA73D19" w14:textId="77777777" w:rsidR="00B3128D" w:rsidRPr="00B3128D" w:rsidRDefault="00B3128D" w:rsidP="00B3128D">
      <w:pPr>
        <w:numPr>
          <w:ilvl w:val="0"/>
          <w:numId w:val="61"/>
        </w:numPr>
        <w:rPr>
          <w:lang w:val="tr-TR"/>
        </w:rPr>
      </w:pPr>
      <w:r w:rsidRPr="00B3128D">
        <w:rPr>
          <w:lang w:val="tr-TR"/>
        </w:rPr>
        <w:t>Karma altyapıların (on-</w:t>
      </w:r>
      <w:proofErr w:type="spellStart"/>
      <w:r w:rsidRPr="00B3128D">
        <w:rPr>
          <w:lang w:val="tr-TR"/>
        </w:rPr>
        <w:t>premise</w:t>
      </w:r>
      <w:proofErr w:type="spellEnd"/>
      <w:r w:rsidRPr="00B3128D">
        <w:rPr>
          <w:lang w:val="tr-TR"/>
        </w:rPr>
        <w:t xml:space="preserve"> ve bulut) tek noktadan yönetimi mümkün kılar</w:t>
      </w:r>
    </w:p>
    <w:p w14:paraId="7CDFF432" w14:textId="77777777" w:rsidR="00B3128D" w:rsidRPr="00B3128D" w:rsidRDefault="00B3128D" w:rsidP="00B3128D">
      <w:pPr>
        <w:numPr>
          <w:ilvl w:val="0"/>
          <w:numId w:val="61"/>
        </w:numPr>
        <w:rPr>
          <w:lang w:val="tr-TR"/>
        </w:rPr>
      </w:pPr>
      <w:r w:rsidRPr="00B3128D">
        <w:rPr>
          <w:lang w:val="tr-TR"/>
        </w:rPr>
        <w:t>Azure güvenlik ve izleme özelliklerini şirket içi sunuculara taşır</w:t>
      </w:r>
    </w:p>
    <w:p w14:paraId="2B7E5DE0" w14:textId="3EFBD85D" w:rsidR="00B3128D" w:rsidRDefault="00B3128D" w:rsidP="00B3128D">
      <w:pPr>
        <w:rPr>
          <w:b/>
          <w:bCs/>
        </w:rPr>
      </w:pPr>
      <w:r w:rsidRPr="00B3128D">
        <w:rPr>
          <w:b/>
          <w:bCs/>
        </w:rPr>
        <w:t xml:space="preserve">Azure Backup </w:t>
      </w:r>
      <w:proofErr w:type="spellStart"/>
      <w:r w:rsidRPr="00B3128D">
        <w:rPr>
          <w:b/>
          <w:bCs/>
        </w:rPr>
        <w:t>ve</w:t>
      </w:r>
      <w:proofErr w:type="spellEnd"/>
      <w:r w:rsidRPr="00B3128D">
        <w:rPr>
          <w:b/>
          <w:bCs/>
        </w:rPr>
        <w:t xml:space="preserve"> Site Recovery:</w:t>
      </w:r>
    </w:p>
    <w:p w14:paraId="7BA6A335" w14:textId="77777777" w:rsidR="00B3128D" w:rsidRPr="00B3128D" w:rsidRDefault="00B3128D" w:rsidP="00B3128D">
      <w:pPr>
        <w:numPr>
          <w:ilvl w:val="0"/>
          <w:numId w:val="62"/>
        </w:numPr>
        <w:rPr>
          <w:lang w:val="tr-TR"/>
        </w:rPr>
      </w:pPr>
      <w:r w:rsidRPr="00B3128D">
        <w:rPr>
          <w:lang w:val="tr-TR"/>
        </w:rPr>
        <w:t>Veri ve sistem yedeklemeyi Azure bulut hizmetleri üzerinden otomatikleştirir</w:t>
      </w:r>
    </w:p>
    <w:p w14:paraId="42D01C2B" w14:textId="77777777" w:rsidR="00B3128D" w:rsidRPr="00B3128D" w:rsidRDefault="00B3128D" w:rsidP="00B3128D">
      <w:pPr>
        <w:numPr>
          <w:ilvl w:val="0"/>
          <w:numId w:val="62"/>
        </w:numPr>
        <w:rPr>
          <w:lang w:val="tr-TR"/>
        </w:rPr>
      </w:pPr>
      <w:r w:rsidRPr="00B3128D">
        <w:rPr>
          <w:lang w:val="tr-TR"/>
        </w:rPr>
        <w:t>Felaket kurtarma planlaması için kolay çözüm sunar</w:t>
      </w:r>
    </w:p>
    <w:p w14:paraId="44D57776" w14:textId="77777777" w:rsidR="00B3128D" w:rsidRPr="00B3128D" w:rsidRDefault="00B3128D" w:rsidP="00B3128D">
      <w:pPr>
        <w:numPr>
          <w:ilvl w:val="0"/>
          <w:numId w:val="62"/>
        </w:numPr>
        <w:rPr>
          <w:lang w:val="tr-TR"/>
        </w:rPr>
      </w:pPr>
      <w:r w:rsidRPr="00B3128D">
        <w:rPr>
          <w:lang w:val="tr-TR"/>
        </w:rPr>
        <w:t>Çevrimiçi ve çevrimdışı yedekleme stratejilerini birleştirir</w:t>
      </w:r>
    </w:p>
    <w:p w14:paraId="1A1FA190" w14:textId="48C5569C" w:rsidR="00B3128D" w:rsidRDefault="00B3128D" w:rsidP="00B3128D">
      <w:pPr>
        <w:rPr>
          <w:b/>
          <w:bCs/>
        </w:rPr>
      </w:pPr>
      <w:r w:rsidRPr="00B3128D">
        <w:rPr>
          <w:b/>
          <w:bCs/>
        </w:rPr>
        <w:t>Windows Admin Center:</w:t>
      </w:r>
    </w:p>
    <w:p w14:paraId="7293F1DF" w14:textId="77777777" w:rsidR="00B3128D" w:rsidRPr="00B3128D" w:rsidRDefault="00B3128D" w:rsidP="00B3128D">
      <w:pPr>
        <w:numPr>
          <w:ilvl w:val="0"/>
          <w:numId w:val="63"/>
        </w:numPr>
        <w:rPr>
          <w:lang w:val="tr-TR"/>
        </w:rPr>
      </w:pPr>
      <w:r w:rsidRPr="00B3128D">
        <w:rPr>
          <w:lang w:val="tr-TR"/>
        </w:rPr>
        <w:t>Web tabanlı yönetim paneli ile uzaktan sunucu yönetimi</w:t>
      </w:r>
    </w:p>
    <w:p w14:paraId="30B2DC58" w14:textId="77777777" w:rsidR="00B3128D" w:rsidRPr="00B3128D" w:rsidRDefault="00B3128D" w:rsidP="00B3128D">
      <w:pPr>
        <w:numPr>
          <w:ilvl w:val="0"/>
          <w:numId w:val="63"/>
        </w:numPr>
        <w:rPr>
          <w:lang w:val="tr-TR"/>
        </w:rPr>
      </w:pPr>
      <w:r w:rsidRPr="00B3128D">
        <w:rPr>
          <w:lang w:val="tr-TR"/>
        </w:rPr>
        <w:t>Hem yerel hem de bulut kaynaklarını tek arayüzde gösterir</w:t>
      </w:r>
    </w:p>
    <w:p w14:paraId="58BBD7D6" w14:textId="77777777" w:rsidR="00B3128D" w:rsidRPr="00B3128D" w:rsidRDefault="00B3128D" w:rsidP="00B3128D">
      <w:pPr>
        <w:numPr>
          <w:ilvl w:val="0"/>
          <w:numId w:val="63"/>
        </w:numPr>
        <w:rPr>
          <w:lang w:val="tr-TR"/>
        </w:rPr>
      </w:pPr>
      <w:r w:rsidRPr="00B3128D">
        <w:rPr>
          <w:lang w:val="tr-TR"/>
        </w:rPr>
        <w:t xml:space="preserve">Karmaşık </w:t>
      </w:r>
      <w:proofErr w:type="spellStart"/>
      <w:r w:rsidRPr="00B3128D">
        <w:rPr>
          <w:lang w:val="tr-TR"/>
        </w:rPr>
        <w:t>PowerShell</w:t>
      </w:r>
      <w:proofErr w:type="spellEnd"/>
      <w:r w:rsidRPr="00B3128D">
        <w:rPr>
          <w:lang w:val="tr-TR"/>
        </w:rPr>
        <w:t xml:space="preserve"> komutları yerine grafiksel arayüz sunar</w:t>
      </w:r>
    </w:p>
    <w:p w14:paraId="23F7303D" w14:textId="77777777" w:rsidR="00B3128D" w:rsidRPr="00B3128D" w:rsidRDefault="00B3128D" w:rsidP="00B3128D"/>
    <w:p w14:paraId="424DB3BC" w14:textId="2A34F349" w:rsidR="00DC6D5C" w:rsidRDefault="00B3128D" w:rsidP="00DC6D5C">
      <w:pPr>
        <w:pStyle w:val="Balk4"/>
        <w:rPr>
          <w:sz w:val="28"/>
          <w:szCs w:val="28"/>
        </w:rPr>
      </w:pPr>
      <w:r>
        <w:rPr>
          <w:sz w:val="28"/>
          <w:szCs w:val="28"/>
        </w:rPr>
        <w:t>7.3</w:t>
      </w:r>
      <w:r w:rsidR="002043F1">
        <w:rPr>
          <w:sz w:val="28"/>
          <w:szCs w:val="28"/>
        </w:rPr>
        <w:t xml:space="preserve"> </w:t>
      </w:r>
      <w:proofErr w:type="spellStart"/>
      <w:r w:rsidRPr="00B3128D">
        <w:rPr>
          <w:sz w:val="28"/>
          <w:szCs w:val="28"/>
        </w:rPr>
        <w:t>Performans</w:t>
      </w:r>
      <w:proofErr w:type="spellEnd"/>
      <w:r w:rsidRPr="00B3128D">
        <w:rPr>
          <w:sz w:val="28"/>
          <w:szCs w:val="28"/>
        </w:rPr>
        <w:t xml:space="preserve"> </w:t>
      </w:r>
      <w:proofErr w:type="spellStart"/>
      <w:r w:rsidRPr="00B3128D">
        <w:rPr>
          <w:sz w:val="28"/>
          <w:szCs w:val="28"/>
        </w:rPr>
        <w:t>ve</w:t>
      </w:r>
      <w:proofErr w:type="spellEnd"/>
      <w:r w:rsidRPr="00B3128D">
        <w:rPr>
          <w:sz w:val="28"/>
          <w:szCs w:val="28"/>
        </w:rPr>
        <w:t xml:space="preserve"> </w:t>
      </w:r>
      <w:proofErr w:type="spellStart"/>
      <w:r w:rsidRPr="00B3128D">
        <w:rPr>
          <w:sz w:val="28"/>
          <w:szCs w:val="28"/>
        </w:rPr>
        <w:t>Verimlilik</w:t>
      </w:r>
      <w:proofErr w:type="spellEnd"/>
      <w:r w:rsidRPr="00B3128D">
        <w:rPr>
          <w:sz w:val="28"/>
          <w:szCs w:val="28"/>
        </w:rPr>
        <w:t xml:space="preserve"> </w:t>
      </w:r>
      <w:proofErr w:type="spellStart"/>
      <w:r w:rsidRPr="00B3128D">
        <w:rPr>
          <w:sz w:val="28"/>
          <w:szCs w:val="28"/>
        </w:rPr>
        <w:t>İyileştirmeleri</w:t>
      </w:r>
      <w:proofErr w:type="spellEnd"/>
    </w:p>
    <w:p w14:paraId="575ECC84" w14:textId="70525162" w:rsidR="00B3128D" w:rsidRDefault="00842D8A" w:rsidP="00B3128D">
      <w:pPr>
        <w:rPr>
          <w:b/>
          <w:bCs/>
        </w:rPr>
      </w:pPr>
      <w:proofErr w:type="spellStart"/>
      <w:r w:rsidRPr="00842D8A">
        <w:rPr>
          <w:b/>
          <w:bCs/>
        </w:rPr>
        <w:t>Hotpatching</w:t>
      </w:r>
      <w:proofErr w:type="spellEnd"/>
      <w:r w:rsidRPr="00842D8A">
        <w:rPr>
          <w:b/>
          <w:bCs/>
        </w:rPr>
        <w:t>:</w:t>
      </w:r>
    </w:p>
    <w:p w14:paraId="0F68E7FF" w14:textId="77777777" w:rsidR="00842D8A" w:rsidRPr="00842D8A" w:rsidRDefault="00842D8A" w:rsidP="00842D8A">
      <w:pPr>
        <w:numPr>
          <w:ilvl w:val="0"/>
          <w:numId w:val="64"/>
        </w:numPr>
        <w:rPr>
          <w:lang w:val="tr-TR"/>
        </w:rPr>
      </w:pPr>
      <w:r w:rsidRPr="00842D8A">
        <w:rPr>
          <w:lang w:val="tr-TR"/>
        </w:rPr>
        <w:t>Sunucuyu yeniden başlatmadan güvenlik yamaları yüklemeyi sağlar</w:t>
      </w:r>
    </w:p>
    <w:p w14:paraId="4698D423" w14:textId="77777777" w:rsidR="00842D8A" w:rsidRPr="00842D8A" w:rsidRDefault="00842D8A" w:rsidP="00842D8A">
      <w:pPr>
        <w:numPr>
          <w:ilvl w:val="0"/>
          <w:numId w:val="64"/>
        </w:numPr>
        <w:rPr>
          <w:lang w:val="tr-TR"/>
        </w:rPr>
      </w:pPr>
      <w:r w:rsidRPr="00842D8A">
        <w:rPr>
          <w:lang w:val="tr-TR"/>
        </w:rPr>
        <w:t>Hizmet kesintisini minimuma indirir (kritik 7/24 çalışan sistemler için önemli)</w:t>
      </w:r>
    </w:p>
    <w:p w14:paraId="700F2CE3" w14:textId="77777777" w:rsidR="00842D8A" w:rsidRPr="00842D8A" w:rsidRDefault="00842D8A" w:rsidP="00842D8A">
      <w:pPr>
        <w:numPr>
          <w:ilvl w:val="0"/>
          <w:numId w:val="64"/>
        </w:numPr>
        <w:rPr>
          <w:lang w:val="tr-TR"/>
        </w:rPr>
      </w:pPr>
      <w:r w:rsidRPr="00842D8A">
        <w:rPr>
          <w:lang w:val="tr-TR"/>
        </w:rPr>
        <w:t>Plansız bakım pencereleri sayısını azaltır</w:t>
      </w:r>
    </w:p>
    <w:p w14:paraId="03157F54" w14:textId="6F19D8F0" w:rsidR="00842D8A" w:rsidRDefault="00842D8A" w:rsidP="00B3128D">
      <w:pPr>
        <w:rPr>
          <w:b/>
          <w:bCs/>
        </w:rPr>
      </w:pPr>
      <w:r w:rsidRPr="00842D8A">
        <w:rPr>
          <w:b/>
          <w:bCs/>
        </w:rPr>
        <w:t>Storage Spaces Direct:</w:t>
      </w:r>
    </w:p>
    <w:p w14:paraId="6D11FE48" w14:textId="77777777" w:rsidR="00842D8A" w:rsidRPr="00842D8A" w:rsidRDefault="00842D8A" w:rsidP="00842D8A">
      <w:pPr>
        <w:numPr>
          <w:ilvl w:val="0"/>
          <w:numId w:val="65"/>
        </w:numPr>
        <w:rPr>
          <w:lang w:val="tr-TR"/>
        </w:rPr>
      </w:pPr>
      <w:r w:rsidRPr="00842D8A">
        <w:rPr>
          <w:lang w:val="tr-TR"/>
        </w:rPr>
        <w:t>Yerel diskleri kullanarak yüksek performanslı ve yedekli depolama alanları oluşturur</w:t>
      </w:r>
    </w:p>
    <w:p w14:paraId="6655092A" w14:textId="77777777" w:rsidR="00842D8A" w:rsidRPr="00842D8A" w:rsidRDefault="00842D8A" w:rsidP="00842D8A">
      <w:pPr>
        <w:numPr>
          <w:ilvl w:val="0"/>
          <w:numId w:val="65"/>
        </w:numPr>
        <w:rPr>
          <w:lang w:val="tr-TR"/>
        </w:rPr>
      </w:pPr>
      <w:r w:rsidRPr="00842D8A">
        <w:rPr>
          <w:lang w:val="tr-TR"/>
        </w:rPr>
        <w:lastRenderedPageBreak/>
        <w:t xml:space="preserve">Pahalı SAN (Storage </w:t>
      </w:r>
      <w:proofErr w:type="spellStart"/>
      <w:r w:rsidRPr="00842D8A">
        <w:rPr>
          <w:lang w:val="tr-TR"/>
        </w:rPr>
        <w:t>Area</w:t>
      </w:r>
      <w:proofErr w:type="spellEnd"/>
      <w:r w:rsidRPr="00842D8A">
        <w:rPr>
          <w:lang w:val="tr-TR"/>
        </w:rPr>
        <w:t xml:space="preserve"> Network) sistemleri olmadan kurumsal depolama çözümü sunar</w:t>
      </w:r>
    </w:p>
    <w:p w14:paraId="674D7795" w14:textId="77777777" w:rsidR="00842D8A" w:rsidRPr="00842D8A" w:rsidRDefault="00842D8A" w:rsidP="00842D8A">
      <w:pPr>
        <w:numPr>
          <w:ilvl w:val="0"/>
          <w:numId w:val="65"/>
        </w:numPr>
        <w:rPr>
          <w:lang w:val="tr-TR"/>
        </w:rPr>
      </w:pPr>
      <w:r w:rsidRPr="00842D8A">
        <w:rPr>
          <w:lang w:val="tr-TR"/>
        </w:rPr>
        <w:t>Otomatik hata düzeltme ve veri koruması özelliklerine sahiptir</w:t>
      </w:r>
    </w:p>
    <w:p w14:paraId="01E16B57" w14:textId="027043F9" w:rsidR="00842D8A" w:rsidRDefault="00842D8A" w:rsidP="00B3128D">
      <w:pPr>
        <w:rPr>
          <w:b/>
          <w:bCs/>
        </w:rPr>
      </w:pPr>
      <w:r w:rsidRPr="00842D8A">
        <w:rPr>
          <w:b/>
          <w:bCs/>
        </w:rPr>
        <w:t xml:space="preserve">SMB </w:t>
      </w:r>
      <w:proofErr w:type="spellStart"/>
      <w:r w:rsidRPr="00842D8A">
        <w:rPr>
          <w:b/>
          <w:bCs/>
        </w:rPr>
        <w:t>Sıkıştırma</w:t>
      </w:r>
      <w:proofErr w:type="spellEnd"/>
      <w:r w:rsidRPr="00842D8A">
        <w:rPr>
          <w:b/>
          <w:bCs/>
        </w:rPr>
        <w:t>:</w:t>
      </w:r>
    </w:p>
    <w:p w14:paraId="63338A88" w14:textId="77777777" w:rsidR="00842D8A" w:rsidRPr="00842D8A" w:rsidRDefault="00842D8A" w:rsidP="00842D8A">
      <w:pPr>
        <w:numPr>
          <w:ilvl w:val="0"/>
          <w:numId w:val="66"/>
        </w:numPr>
        <w:rPr>
          <w:lang w:val="tr-TR"/>
        </w:rPr>
      </w:pPr>
      <w:r w:rsidRPr="00842D8A">
        <w:rPr>
          <w:lang w:val="tr-TR"/>
        </w:rPr>
        <w:t>Ağ üzerinde transfer edilen dosyaları otomatik olarak sıkıştırır</w:t>
      </w:r>
    </w:p>
    <w:p w14:paraId="4B56645D" w14:textId="77777777" w:rsidR="00842D8A" w:rsidRPr="00842D8A" w:rsidRDefault="00842D8A" w:rsidP="00842D8A">
      <w:pPr>
        <w:numPr>
          <w:ilvl w:val="0"/>
          <w:numId w:val="66"/>
        </w:numPr>
        <w:rPr>
          <w:lang w:val="tr-TR"/>
        </w:rPr>
      </w:pPr>
      <w:r w:rsidRPr="00842D8A">
        <w:rPr>
          <w:lang w:val="tr-TR"/>
        </w:rPr>
        <w:t>Bant genişliği kullanımını azaltır ve dosya transferlerini hızlandırır</w:t>
      </w:r>
    </w:p>
    <w:p w14:paraId="4C551F46" w14:textId="77777777" w:rsidR="00842D8A" w:rsidRPr="00842D8A" w:rsidRDefault="00842D8A" w:rsidP="00842D8A">
      <w:pPr>
        <w:numPr>
          <w:ilvl w:val="0"/>
          <w:numId w:val="66"/>
        </w:numPr>
        <w:rPr>
          <w:lang w:val="tr-TR"/>
        </w:rPr>
      </w:pPr>
      <w:r w:rsidRPr="00842D8A">
        <w:rPr>
          <w:lang w:val="tr-TR"/>
        </w:rPr>
        <w:t>Özellikle uzaktan çalışma senaryolarında verimlilik artışı sağlar</w:t>
      </w:r>
    </w:p>
    <w:p w14:paraId="6E298AF5" w14:textId="0C920030" w:rsidR="00842D8A" w:rsidRDefault="00842D8A" w:rsidP="00B3128D">
      <w:pPr>
        <w:rPr>
          <w:b/>
          <w:bCs/>
        </w:rPr>
      </w:pPr>
      <w:r w:rsidRPr="00842D8A">
        <w:rPr>
          <w:b/>
          <w:bCs/>
        </w:rPr>
        <w:t xml:space="preserve">UDP </w:t>
      </w:r>
      <w:proofErr w:type="spellStart"/>
      <w:r w:rsidRPr="00842D8A">
        <w:rPr>
          <w:b/>
          <w:bCs/>
        </w:rPr>
        <w:t>Performans</w:t>
      </w:r>
      <w:proofErr w:type="spellEnd"/>
      <w:r w:rsidRPr="00842D8A">
        <w:rPr>
          <w:b/>
          <w:bCs/>
        </w:rPr>
        <w:t xml:space="preserve"> </w:t>
      </w:r>
      <w:proofErr w:type="spellStart"/>
      <w:r w:rsidRPr="00842D8A">
        <w:rPr>
          <w:b/>
          <w:bCs/>
        </w:rPr>
        <w:t>İyileştirmeleri</w:t>
      </w:r>
      <w:proofErr w:type="spellEnd"/>
      <w:r w:rsidRPr="00842D8A">
        <w:rPr>
          <w:b/>
          <w:bCs/>
        </w:rPr>
        <w:t>:</w:t>
      </w:r>
    </w:p>
    <w:p w14:paraId="6D25E95E" w14:textId="77777777" w:rsidR="00842D8A" w:rsidRPr="00842D8A" w:rsidRDefault="00842D8A" w:rsidP="00842D8A">
      <w:pPr>
        <w:numPr>
          <w:ilvl w:val="0"/>
          <w:numId w:val="67"/>
        </w:numPr>
        <w:rPr>
          <w:lang w:val="tr-TR"/>
        </w:rPr>
      </w:pPr>
      <w:r w:rsidRPr="00842D8A">
        <w:rPr>
          <w:lang w:val="tr-TR"/>
        </w:rPr>
        <w:t>Kullanıcı Datagram Protokolü performansında önemli iyileştirmeler</w:t>
      </w:r>
    </w:p>
    <w:p w14:paraId="6276A445" w14:textId="77777777" w:rsidR="00842D8A" w:rsidRPr="00842D8A" w:rsidRDefault="00842D8A" w:rsidP="00842D8A">
      <w:pPr>
        <w:numPr>
          <w:ilvl w:val="0"/>
          <w:numId w:val="67"/>
        </w:numPr>
        <w:rPr>
          <w:lang w:val="tr-TR"/>
        </w:rPr>
      </w:pPr>
      <w:r w:rsidRPr="00842D8A">
        <w:rPr>
          <w:lang w:val="tr-TR"/>
        </w:rPr>
        <w:t>Ses/video uygulamaları ve VPN bağlantıları için daha iyi deneyim sunar</w:t>
      </w:r>
    </w:p>
    <w:p w14:paraId="7C88E545" w14:textId="77777777" w:rsidR="00842D8A" w:rsidRDefault="00842D8A" w:rsidP="00842D8A">
      <w:pPr>
        <w:numPr>
          <w:ilvl w:val="0"/>
          <w:numId w:val="67"/>
        </w:numPr>
        <w:rPr>
          <w:lang w:val="tr-TR"/>
        </w:rPr>
      </w:pPr>
      <w:r w:rsidRPr="00842D8A">
        <w:rPr>
          <w:lang w:val="tr-TR"/>
        </w:rPr>
        <w:t>Yüksek paket kaybı olan bağlantılarda bile verimlilik sağlar</w:t>
      </w:r>
    </w:p>
    <w:p w14:paraId="0A13FD3C" w14:textId="5D5A7E40" w:rsidR="00DC6D5C" w:rsidRDefault="00842D8A" w:rsidP="00DC6D5C">
      <w:pPr>
        <w:pStyle w:val="Balk4"/>
        <w:rPr>
          <w:sz w:val="28"/>
          <w:szCs w:val="28"/>
        </w:rPr>
      </w:pPr>
      <w:r>
        <w:rPr>
          <w:sz w:val="28"/>
          <w:szCs w:val="28"/>
        </w:rPr>
        <w:t>11</w:t>
      </w:r>
      <w:r w:rsidR="00DC6D5C" w:rsidRPr="00DC6D5C">
        <w:rPr>
          <w:sz w:val="28"/>
          <w:szCs w:val="28"/>
        </w:rPr>
        <w:t>.</w:t>
      </w:r>
      <w:r w:rsidRPr="00842D8A">
        <w:rPr>
          <w:sz w:val="28"/>
          <w:szCs w:val="28"/>
        </w:rPr>
        <w:t xml:space="preserve">Windows Server 2022 </w:t>
      </w:r>
      <w:proofErr w:type="spellStart"/>
      <w:r w:rsidRPr="00842D8A">
        <w:rPr>
          <w:sz w:val="28"/>
          <w:szCs w:val="28"/>
        </w:rPr>
        <w:t>Kullanım</w:t>
      </w:r>
      <w:proofErr w:type="spellEnd"/>
      <w:r w:rsidRPr="00842D8A">
        <w:rPr>
          <w:sz w:val="28"/>
          <w:szCs w:val="28"/>
        </w:rPr>
        <w:t xml:space="preserve"> </w:t>
      </w:r>
      <w:proofErr w:type="spellStart"/>
      <w:r w:rsidRPr="00842D8A">
        <w:rPr>
          <w:sz w:val="28"/>
          <w:szCs w:val="28"/>
        </w:rPr>
        <w:t>Alanları</w:t>
      </w:r>
      <w:proofErr w:type="spellEnd"/>
    </w:p>
    <w:p w14:paraId="226D3D08" w14:textId="77777777" w:rsidR="00842D8A" w:rsidRPr="00842D8A" w:rsidRDefault="00842D8A" w:rsidP="00842D8A"/>
    <w:p w14:paraId="4CADA643" w14:textId="7371B36E" w:rsidR="00536551" w:rsidRDefault="00842D8A">
      <w:pPr>
        <w:pStyle w:val="Balk2"/>
        <w:rPr>
          <w:sz w:val="32"/>
          <w:szCs w:val="32"/>
        </w:rPr>
      </w:pPr>
      <w:r>
        <w:rPr>
          <w:sz w:val="32"/>
          <w:szCs w:val="32"/>
        </w:rPr>
        <w:t>11</w:t>
      </w:r>
      <w:r w:rsidRPr="00842D8A">
        <w:rPr>
          <w:sz w:val="32"/>
          <w:szCs w:val="32"/>
        </w:rPr>
        <w:t xml:space="preserve">.1. Web </w:t>
      </w:r>
      <w:proofErr w:type="spellStart"/>
      <w:r w:rsidRPr="00842D8A">
        <w:rPr>
          <w:sz w:val="32"/>
          <w:szCs w:val="32"/>
        </w:rPr>
        <w:t>Sunucusu</w:t>
      </w:r>
      <w:proofErr w:type="spellEnd"/>
      <w:r w:rsidRPr="00842D8A">
        <w:rPr>
          <w:sz w:val="32"/>
          <w:szCs w:val="32"/>
        </w:rPr>
        <w:t xml:space="preserve"> (IIS)</w:t>
      </w:r>
    </w:p>
    <w:p w14:paraId="098A13FF" w14:textId="77777777" w:rsidR="00842D8A" w:rsidRPr="00842D8A" w:rsidRDefault="00842D8A" w:rsidP="00842D8A">
      <w:pPr>
        <w:rPr>
          <w:lang w:val="tr-TR"/>
        </w:rPr>
      </w:pPr>
      <w:r w:rsidRPr="00842D8A">
        <w:rPr>
          <w:lang w:val="tr-TR"/>
        </w:rPr>
        <w:t xml:space="preserve">Internet Information Services ile güçlü bir web </w:t>
      </w:r>
      <w:proofErr w:type="spellStart"/>
      <w:r w:rsidRPr="00842D8A">
        <w:rPr>
          <w:lang w:val="tr-TR"/>
        </w:rPr>
        <w:t>hosting</w:t>
      </w:r>
      <w:proofErr w:type="spellEnd"/>
      <w:r w:rsidRPr="00842D8A">
        <w:rPr>
          <w:lang w:val="tr-TR"/>
        </w:rPr>
        <w:t xml:space="preserve"> platformu sunar:</w:t>
      </w:r>
    </w:p>
    <w:p w14:paraId="112DCABF" w14:textId="77777777" w:rsidR="00842D8A" w:rsidRPr="00842D8A" w:rsidRDefault="00842D8A" w:rsidP="00842D8A">
      <w:pPr>
        <w:numPr>
          <w:ilvl w:val="0"/>
          <w:numId w:val="68"/>
        </w:numPr>
        <w:rPr>
          <w:lang w:val="tr-TR"/>
        </w:rPr>
      </w:pPr>
      <w:r w:rsidRPr="00842D8A">
        <w:rPr>
          <w:lang w:val="tr-TR"/>
        </w:rPr>
        <w:t>ASP.NET, PHP, Node.js gibi çeşitli teknolojileri destekler</w:t>
      </w:r>
    </w:p>
    <w:p w14:paraId="24C7C234" w14:textId="77777777" w:rsidR="00842D8A" w:rsidRPr="00842D8A" w:rsidRDefault="00842D8A" w:rsidP="00842D8A">
      <w:pPr>
        <w:numPr>
          <w:ilvl w:val="0"/>
          <w:numId w:val="68"/>
        </w:numPr>
        <w:rPr>
          <w:lang w:val="tr-TR"/>
        </w:rPr>
      </w:pPr>
      <w:r w:rsidRPr="00842D8A">
        <w:rPr>
          <w:lang w:val="tr-TR"/>
        </w:rPr>
        <w:t>HTTP/3 desteği ile daha hızlı web içeriği sunumu sağlar</w:t>
      </w:r>
    </w:p>
    <w:p w14:paraId="1E71FCF0" w14:textId="77777777" w:rsidR="00842D8A" w:rsidRPr="00842D8A" w:rsidRDefault="00842D8A" w:rsidP="00842D8A">
      <w:pPr>
        <w:numPr>
          <w:ilvl w:val="0"/>
          <w:numId w:val="68"/>
        </w:numPr>
        <w:rPr>
          <w:lang w:val="tr-TR"/>
        </w:rPr>
      </w:pPr>
      <w:r w:rsidRPr="00842D8A">
        <w:rPr>
          <w:lang w:val="tr-TR"/>
        </w:rPr>
        <w:t>Web uygulamaları için yüksek güvenlik ve ölçeklenebilirlik sunar</w:t>
      </w:r>
    </w:p>
    <w:p w14:paraId="160157EF" w14:textId="77777777" w:rsidR="00842D8A" w:rsidRPr="00842D8A" w:rsidRDefault="00842D8A" w:rsidP="00842D8A">
      <w:pPr>
        <w:numPr>
          <w:ilvl w:val="0"/>
          <w:numId w:val="68"/>
        </w:numPr>
        <w:rPr>
          <w:lang w:val="tr-TR"/>
        </w:rPr>
      </w:pPr>
      <w:r w:rsidRPr="00842D8A">
        <w:rPr>
          <w:lang w:val="tr-TR"/>
        </w:rPr>
        <w:t>Şirketlerin intranet uygulamaları ve halka açık web siteleri için kullanılabilir</w:t>
      </w:r>
    </w:p>
    <w:p w14:paraId="73BB20C0" w14:textId="77777777" w:rsidR="00842D8A" w:rsidRPr="00842D8A" w:rsidRDefault="00842D8A" w:rsidP="00842D8A"/>
    <w:p w14:paraId="3CD0254B" w14:textId="77777777" w:rsidR="00FA44F2" w:rsidRPr="00FA44F2" w:rsidRDefault="00FA44F2" w:rsidP="00FA44F2"/>
    <w:p w14:paraId="183376A1" w14:textId="4F2E7C01" w:rsidR="00DC6D5C" w:rsidRDefault="00DC6D5C" w:rsidP="00DC6D5C">
      <w:pPr>
        <w:pStyle w:val="Balk4"/>
        <w:rPr>
          <w:sz w:val="28"/>
          <w:szCs w:val="28"/>
        </w:rPr>
      </w:pPr>
      <w:r w:rsidRPr="00DC6D5C">
        <w:rPr>
          <w:sz w:val="28"/>
          <w:szCs w:val="28"/>
        </w:rPr>
        <w:t>1</w:t>
      </w:r>
      <w:r w:rsidR="00842D8A">
        <w:rPr>
          <w:sz w:val="28"/>
          <w:szCs w:val="28"/>
        </w:rPr>
        <w:t>1</w:t>
      </w:r>
      <w:r w:rsidRPr="00DC6D5C">
        <w:rPr>
          <w:sz w:val="28"/>
          <w:szCs w:val="28"/>
        </w:rPr>
        <w:t>.</w:t>
      </w:r>
      <w:r w:rsidR="00842D8A">
        <w:rPr>
          <w:sz w:val="28"/>
          <w:szCs w:val="28"/>
        </w:rPr>
        <w:t>2</w:t>
      </w:r>
      <w:r w:rsidR="002043F1">
        <w:rPr>
          <w:sz w:val="28"/>
          <w:szCs w:val="28"/>
        </w:rPr>
        <w:t xml:space="preserve"> </w:t>
      </w:r>
      <w:r w:rsidR="00842D8A" w:rsidRPr="00842D8A">
        <w:rPr>
          <w:sz w:val="28"/>
          <w:szCs w:val="28"/>
        </w:rPr>
        <w:t xml:space="preserve">Dosya </w:t>
      </w:r>
      <w:proofErr w:type="spellStart"/>
      <w:r w:rsidR="00842D8A" w:rsidRPr="00842D8A">
        <w:rPr>
          <w:sz w:val="28"/>
          <w:szCs w:val="28"/>
        </w:rPr>
        <w:t>Sunucusu</w:t>
      </w:r>
      <w:proofErr w:type="spellEnd"/>
    </w:p>
    <w:p w14:paraId="4E4E2017" w14:textId="77777777" w:rsidR="00842D8A" w:rsidRPr="00842D8A" w:rsidRDefault="00842D8A" w:rsidP="00842D8A">
      <w:pPr>
        <w:rPr>
          <w:lang w:val="tr-TR"/>
        </w:rPr>
      </w:pPr>
      <w:r w:rsidRPr="00842D8A">
        <w:rPr>
          <w:lang w:val="tr-TR"/>
        </w:rPr>
        <w:t>Kurumsal düzeyde dosya depolama ve paylaşım hizmetleri:</w:t>
      </w:r>
    </w:p>
    <w:p w14:paraId="2631F0EB" w14:textId="77777777" w:rsidR="00842D8A" w:rsidRPr="00842D8A" w:rsidRDefault="00842D8A" w:rsidP="00842D8A">
      <w:pPr>
        <w:numPr>
          <w:ilvl w:val="0"/>
          <w:numId w:val="69"/>
        </w:numPr>
        <w:rPr>
          <w:lang w:val="tr-TR"/>
        </w:rPr>
      </w:pPr>
      <w:r w:rsidRPr="00842D8A">
        <w:rPr>
          <w:lang w:val="tr-TR"/>
        </w:rPr>
        <w:t>Kullanıcılar ve departmanlar için merkezi dosya depolama</w:t>
      </w:r>
    </w:p>
    <w:p w14:paraId="64F423B0" w14:textId="77777777" w:rsidR="00842D8A" w:rsidRPr="00842D8A" w:rsidRDefault="00842D8A" w:rsidP="00842D8A">
      <w:pPr>
        <w:numPr>
          <w:ilvl w:val="0"/>
          <w:numId w:val="69"/>
        </w:numPr>
        <w:rPr>
          <w:lang w:val="tr-TR"/>
        </w:rPr>
      </w:pPr>
      <w:r w:rsidRPr="00842D8A">
        <w:rPr>
          <w:lang w:val="tr-TR"/>
        </w:rPr>
        <w:t>Erişim kontrolü ile dosya ve klasörlere özel izinler tanımlama</w:t>
      </w:r>
    </w:p>
    <w:p w14:paraId="0509F93F" w14:textId="77777777" w:rsidR="00842D8A" w:rsidRPr="00842D8A" w:rsidRDefault="00842D8A" w:rsidP="00842D8A">
      <w:pPr>
        <w:numPr>
          <w:ilvl w:val="0"/>
          <w:numId w:val="69"/>
        </w:numPr>
        <w:rPr>
          <w:lang w:val="tr-TR"/>
        </w:rPr>
      </w:pPr>
      <w:r w:rsidRPr="00842D8A">
        <w:rPr>
          <w:lang w:val="tr-TR"/>
        </w:rPr>
        <w:t>Değişken dosya erişilebilirliği (</w:t>
      </w:r>
      <w:proofErr w:type="spellStart"/>
      <w:r w:rsidRPr="00842D8A">
        <w:rPr>
          <w:lang w:val="tr-TR"/>
        </w:rPr>
        <w:t>shadowing</w:t>
      </w:r>
      <w:proofErr w:type="spellEnd"/>
      <w:r w:rsidRPr="00842D8A">
        <w:rPr>
          <w:lang w:val="tr-TR"/>
        </w:rPr>
        <w:t>) ile offline kullanım</w:t>
      </w:r>
    </w:p>
    <w:p w14:paraId="6AABA559" w14:textId="77777777" w:rsidR="00842D8A" w:rsidRPr="00842D8A" w:rsidRDefault="00842D8A" w:rsidP="00842D8A">
      <w:pPr>
        <w:numPr>
          <w:ilvl w:val="0"/>
          <w:numId w:val="69"/>
        </w:numPr>
        <w:rPr>
          <w:lang w:val="tr-TR"/>
        </w:rPr>
      </w:pPr>
      <w:r w:rsidRPr="00842D8A">
        <w:rPr>
          <w:lang w:val="tr-TR"/>
        </w:rPr>
        <w:t xml:space="preserve">Dosya </w:t>
      </w:r>
      <w:proofErr w:type="spellStart"/>
      <w:r w:rsidRPr="00842D8A">
        <w:rPr>
          <w:lang w:val="tr-TR"/>
        </w:rPr>
        <w:t>versiyonlama</w:t>
      </w:r>
      <w:proofErr w:type="spellEnd"/>
      <w:r w:rsidRPr="00842D8A">
        <w:rPr>
          <w:lang w:val="tr-TR"/>
        </w:rPr>
        <w:t xml:space="preserve"> ve geçmiş sürümlere erişim </w:t>
      </w:r>
      <w:proofErr w:type="gramStart"/>
      <w:r w:rsidRPr="00842D8A">
        <w:rPr>
          <w:lang w:val="tr-TR"/>
        </w:rPr>
        <w:t>imkanı</w:t>
      </w:r>
      <w:proofErr w:type="gramEnd"/>
    </w:p>
    <w:p w14:paraId="7A16439F" w14:textId="77777777" w:rsidR="00FA44F2" w:rsidRPr="00DC6D5C" w:rsidRDefault="00FA44F2" w:rsidP="00DC6D5C">
      <w:pPr>
        <w:spacing w:before="100" w:beforeAutospacing="1" w:after="100" w:afterAutospacing="1"/>
        <w:rPr>
          <w:sz w:val="24"/>
          <w:szCs w:val="24"/>
        </w:rPr>
      </w:pPr>
    </w:p>
    <w:p w14:paraId="432D14C9" w14:textId="5F7F77BE" w:rsidR="00DC6D5C" w:rsidRDefault="00842D8A" w:rsidP="00DC6D5C">
      <w:pPr>
        <w:pStyle w:val="Balk4"/>
        <w:rPr>
          <w:sz w:val="28"/>
          <w:szCs w:val="28"/>
        </w:rPr>
      </w:pPr>
      <w:r>
        <w:rPr>
          <w:sz w:val="28"/>
          <w:szCs w:val="28"/>
        </w:rPr>
        <w:t>11</w:t>
      </w:r>
      <w:r w:rsidR="00DC6D5C" w:rsidRPr="00DC6D5C">
        <w:rPr>
          <w:sz w:val="28"/>
          <w:szCs w:val="28"/>
        </w:rPr>
        <w:t>.</w:t>
      </w:r>
      <w:r>
        <w:rPr>
          <w:sz w:val="28"/>
          <w:szCs w:val="28"/>
        </w:rPr>
        <w:t>3</w:t>
      </w:r>
      <w:r w:rsidR="00DC6D5C" w:rsidRPr="00DC6D5C">
        <w:rPr>
          <w:sz w:val="28"/>
          <w:szCs w:val="28"/>
        </w:rPr>
        <w:t xml:space="preserve"> </w:t>
      </w:r>
      <w:r w:rsidRPr="00842D8A">
        <w:rPr>
          <w:sz w:val="28"/>
          <w:szCs w:val="28"/>
        </w:rPr>
        <w:t>Active Directory</w:t>
      </w:r>
    </w:p>
    <w:p w14:paraId="5FE3DD2D" w14:textId="77777777" w:rsidR="00E30831" w:rsidRPr="00E30831" w:rsidRDefault="00E30831" w:rsidP="00E30831">
      <w:pPr>
        <w:rPr>
          <w:lang w:val="tr-TR"/>
        </w:rPr>
      </w:pPr>
      <w:r w:rsidRPr="00E30831">
        <w:rPr>
          <w:lang w:val="tr-TR"/>
        </w:rPr>
        <w:t>Kurumsal kimlik ve erişim yönetimi:</w:t>
      </w:r>
    </w:p>
    <w:p w14:paraId="43A8FBB6" w14:textId="77777777" w:rsidR="00E30831" w:rsidRPr="00E30831" w:rsidRDefault="00E30831" w:rsidP="00E30831">
      <w:pPr>
        <w:numPr>
          <w:ilvl w:val="0"/>
          <w:numId w:val="70"/>
        </w:numPr>
        <w:rPr>
          <w:lang w:val="tr-TR"/>
        </w:rPr>
      </w:pPr>
      <w:r w:rsidRPr="00E30831">
        <w:rPr>
          <w:lang w:val="tr-TR"/>
        </w:rPr>
        <w:t xml:space="preserve">Tüm kullanıcıları, bilgisayarları ve kaynakları tek bir </w:t>
      </w:r>
      <w:proofErr w:type="spellStart"/>
      <w:r w:rsidRPr="00E30831">
        <w:rPr>
          <w:lang w:val="tr-TR"/>
        </w:rPr>
        <w:t>veritabanında</w:t>
      </w:r>
      <w:proofErr w:type="spellEnd"/>
      <w:r w:rsidRPr="00E30831">
        <w:rPr>
          <w:lang w:val="tr-TR"/>
        </w:rPr>
        <w:t xml:space="preserve"> yönetme</w:t>
      </w:r>
    </w:p>
    <w:p w14:paraId="44CD5254" w14:textId="77777777" w:rsidR="00E30831" w:rsidRPr="00E30831" w:rsidRDefault="00E30831" w:rsidP="00E30831">
      <w:pPr>
        <w:numPr>
          <w:ilvl w:val="0"/>
          <w:numId w:val="70"/>
        </w:numPr>
        <w:rPr>
          <w:lang w:val="tr-TR"/>
        </w:rPr>
      </w:pPr>
      <w:r w:rsidRPr="00E30831">
        <w:rPr>
          <w:lang w:val="tr-TR"/>
        </w:rPr>
        <w:t>Merkezi kimlik doğrulama ve yetkilendirme</w:t>
      </w:r>
    </w:p>
    <w:p w14:paraId="13DC38DC" w14:textId="77777777" w:rsidR="00E30831" w:rsidRPr="00E30831" w:rsidRDefault="00E30831" w:rsidP="00E30831">
      <w:pPr>
        <w:numPr>
          <w:ilvl w:val="0"/>
          <w:numId w:val="70"/>
        </w:numPr>
        <w:rPr>
          <w:lang w:val="tr-TR"/>
        </w:rPr>
      </w:pPr>
      <w:r w:rsidRPr="00E30831">
        <w:rPr>
          <w:lang w:val="tr-TR"/>
        </w:rPr>
        <w:t>Grup Politikaları ile kullanıcı ve bilgisayar yapılandırmalarını merkezi olarak yönetme</w:t>
      </w:r>
    </w:p>
    <w:p w14:paraId="027E0952" w14:textId="77777777" w:rsidR="00E30831" w:rsidRPr="00E30831" w:rsidRDefault="00E30831" w:rsidP="00E30831">
      <w:pPr>
        <w:numPr>
          <w:ilvl w:val="0"/>
          <w:numId w:val="70"/>
        </w:numPr>
        <w:rPr>
          <w:lang w:val="tr-TR"/>
        </w:rPr>
      </w:pPr>
      <w:r w:rsidRPr="00E30831">
        <w:rPr>
          <w:lang w:val="tr-TR"/>
        </w:rPr>
        <w:t>Çok faktörlü kimlik doğrulama ve koşullu erişim politikaları uygulama</w:t>
      </w:r>
    </w:p>
    <w:p w14:paraId="38384783" w14:textId="77777777" w:rsidR="00E30831" w:rsidRPr="00E30831" w:rsidRDefault="00E30831" w:rsidP="00E30831">
      <w:pPr>
        <w:numPr>
          <w:ilvl w:val="0"/>
          <w:numId w:val="70"/>
        </w:numPr>
        <w:rPr>
          <w:lang w:val="tr-TR"/>
        </w:rPr>
      </w:pPr>
      <w:r w:rsidRPr="00E30831">
        <w:rPr>
          <w:lang w:val="tr-TR"/>
        </w:rPr>
        <w:t>Azure Active Directory ile entegrasyon ve hibrit kimlik yönetimi</w:t>
      </w:r>
    </w:p>
    <w:p w14:paraId="24861115" w14:textId="58CD89E5" w:rsidR="00536551" w:rsidRDefault="00E30831">
      <w:pPr>
        <w:pStyle w:val="Balk2"/>
        <w:rPr>
          <w:sz w:val="32"/>
          <w:szCs w:val="32"/>
        </w:rPr>
      </w:pPr>
      <w:r>
        <w:rPr>
          <w:sz w:val="32"/>
          <w:szCs w:val="32"/>
        </w:rPr>
        <w:t>11.4</w:t>
      </w:r>
      <w:r w:rsidR="002043F1">
        <w:rPr>
          <w:sz w:val="32"/>
          <w:szCs w:val="32"/>
        </w:rPr>
        <w:t xml:space="preserve"> </w:t>
      </w:r>
      <w:proofErr w:type="spellStart"/>
      <w:r w:rsidRPr="00E30831">
        <w:rPr>
          <w:sz w:val="32"/>
          <w:szCs w:val="32"/>
        </w:rPr>
        <w:t>Sanallaştırma</w:t>
      </w:r>
      <w:proofErr w:type="spellEnd"/>
      <w:r w:rsidRPr="00E30831">
        <w:rPr>
          <w:sz w:val="32"/>
          <w:szCs w:val="32"/>
        </w:rPr>
        <w:t xml:space="preserve"> (Hyper-V)</w:t>
      </w:r>
    </w:p>
    <w:p w14:paraId="03974EB9" w14:textId="77777777" w:rsidR="00E30831" w:rsidRPr="00E30831" w:rsidRDefault="00E30831" w:rsidP="00E30831">
      <w:pPr>
        <w:rPr>
          <w:lang w:val="tr-TR"/>
        </w:rPr>
      </w:pPr>
      <w:r w:rsidRPr="00E30831">
        <w:rPr>
          <w:lang w:val="tr-TR"/>
        </w:rPr>
        <w:t>Sunucu konsolidasyonu ve sanal makine yönetimi:</w:t>
      </w:r>
    </w:p>
    <w:p w14:paraId="5EB3C707" w14:textId="77777777" w:rsidR="00E30831" w:rsidRPr="00E30831" w:rsidRDefault="00E30831" w:rsidP="00E30831">
      <w:pPr>
        <w:numPr>
          <w:ilvl w:val="0"/>
          <w:numId w:val="71"/>
        </w:numPr>
        <w:rPr>
          <w:lang w:val="tr-TR"/>
        </w:rPr>
      </w:pPr>
      <w:r w:rsidRPr="00E30831">
        <w:rPr>
          <w:lang w:val="tr-TR"/>
        </w:rPr>
        <w:t>Fiziksel donanımı daha verimli kullanmak için birden çok sanal sunucu çalıştırma</w:t>
      </w:r>
    </w:p>
    <w:p w14:paraId="31E73DBF" w14:textId="77777777" w:rsidR="00E30831" w:rsidRPr="00E30831" w:rsidRDefault="00E30831" w:rsidP="00E30831">
      <w:pPr>
        <w:numPr>
          <w:ilvl w:val="0"/>
          <w:numId w:val="71"/>
        </w:numPr>
        <w:rPr>
          <w:lang w:val="tr-TR"/>
        </w:rPr>
      </w:pPr>
      <w:r w:rsidRPr="00E30831">
        <w:rPr>
          <w:lang w:val="tr-TR"/>
        </w:rPr>
        <w:t>İzole test ortamları oluşturma</w:t>
      </w:r>
    </w:p>
    <w:p w14:paraId="0F3898F0" w14:textId="77777777" w:rsidR="00E30831" w:rsidRPr="00E30831" w:rsidRDefault="00E30831" w:rsidP="00E30831">
      <w:pPr>
        <w:numPr>
          <w:ilvl w:val="0"/>
          <w:numId w:val="71"/>
        </w:numPr>
        <w:rPr>
          <w:lang w:val="tr-TR"/>
        </w:rPr>
      </w:pPr>
      <w:r w:rsidRPr="00E30831">
        <w:rPr>
          <w:lang w:val="tr-TR"/>
        </w:rPr>
        <w:t>Canlı sanal makine taşıma (Live Migration) ile kesintisiz hizmet sağlama</w:t>
      </w:r>
    </w:p>
    <w:p w14:paraId="094FECC8" w14:textId="77777777" w:rsidR="00E30831" w:rsidRPr="00E30831" w:rsidRDefault="00E30831" w:rsidP="00E30831">
      <w:pPr>
        <w:numPr>
          <w:ilvl w:val="0"/>
          <w:numId w:val="71"/>
        </w:numPr>
        <w:rPr>
          <w:lang w:val="tr-TR"/>
        </w:rPr>
      </w:pPr>
      <w:r w:rsidRPr="00E30831">
        <w:rPr>
          <w:lang w:val="tr-TR"/>
        </w:rPr>
        <w:t>Sanal makine replikasyonu ile yüksek kullanılabilirlik</w:t>
      </w:r>
    </w:p>
    <w:p w14:paraId="5A3B73F8" w14:textId="77777777" w:rsidR="00E30831" w:rsidRPr="00E30831" w:rsidRDefault="00E30831" w:rsidP="00E30831">
      <w:pPr>
        <w:numPr>
          <w:ilvl w:val="0"/>
          <w:numId w:val="71"/>
        </w:numPr>
        <w:rPr>
          <w:lang w:val="tr-TR"/>
        </w:rPr>
      </w:pPr>
      <w:r w:rsidRPr="00E30831">
        <w:rPr>
          <w:lang w:val="tr-TR"/>
        </w:rPr>
        <w:t>Kaynak kullanımını optimize etme ve enerji tasarrufu sağlama</w:t>
      </w:r>
    </w:p>
    <w:p w14:paraId="6B0DD0B1" w14:textId="77777777" w:rsidR="00E30831" w:rsidRPr="00E30831" w:rsidRDefault="00E30831" w:rsidP="00E30831"/>
    <w:p w14:paraId="464A0CFF" w14:textId="1031927D" w:rsidR="00FA44F2" w:rsidRDefault="00FA44F2" w:rsidP="00FA44F2">
      <w:pPr>
        <w:pStyle w:val="Balk4"/>
        <w:rPr>
          <w:sz w:val="28"/>
          <w:szCs w:val="28"/>
        </w:rPr>
      </w:pPr>
      <w:r w:rsidRPr="00FA44F2">
        <w:rPr>
          <w:sz w:val="28"/>
          <w:szCs w:val="28"/>
        </w:rPr>
        <w:t>1</w:t>
      </w:r>
      <w:r w:rsidR="00E30831">
        <w:rPr>
          <w:sz w:val="28"/>
          <w:szCs w:val="28"/>
        </w:rPr>
        <w:t>1</w:t>
      </w:r>
      <w:r w:rsidRPr="00FA44F2">
        <w:rPr>
          <w:sz w:val="28"/>
          <w:szCs w:val="28"/>
        </w:rPr>
        <w:t>.</w:t>
      </w:r>
      <w:r w:rsidR="00E30831">
        <w:rPr>
          <w:sz w:val="28"/>
          <w:szCs w:val="28"/>
        </w:rPr>
        <w:t>5</w:t>
      </w:r>
      <w:r w:rsidR="002043F1">
        <w:rPr>
          <w:sz w:val="28"/>
          <w:szCs w:val="28"/>
        </w:rPr>
        <w:t xml:space="preserve"> </w:t>
      </w:r>
      <w:r w:rsidR="00E30831" w:rsidRPr="00E30831">
        <w:rPr>
          <w:sz w:val="28"/>
          <w:szCs w:val="28"/>
        </w:rPr>
        <w:t xml:space="preserve">DNS/DHCP </w:t>
      </w:r>
      <w:proofErr w:type="spellStart"/>
      <w:r w:rsidR="00E30831" w:rsidRPr="00E30831">
        <w:rPr>
          <w:sz w:val="28"/>
          <w:szCs w:val="28"/>
        </w:rPr>
        <w:t>Sunucusu</w:t>
      </w:r>
      <w:proofErr w:type="spellEnd"/>
    </w:p>
    <w:p w14:paraId="31E1DED2" w14:textId="77777777" w:rsidR="00E30831" w:rsidRPr="00E30831" w:rsidRDefault="00E30831" w:rsidP="00E30831">
      <w:pPr>
        <w:rPr>
          <w:lang w:val="tr-TR"/>
        </w:rPr>
      </w:pPr>
      <w:r w:rsidRPr="00E30831">
        <w:rPr>
          <w:lang w:val="tr-TR"/>
        </w:rPr>
        <w:t>Ağ altyapısı hizmetleri:</w:t>
      </w:r>
    </w:p>
    <w:p w14:paraId="412DDEBA" w14:textId="77777777" w:rsidR="00E30831" w:rsidRPr="00E30831" w:rsidRDefault="00E30831" w:rsidP="00E30831">
      <w:pPr>
        <w:numPr>
          <w:ilvl w:val="0"/>
          <w:numId w:val="72"/>
        </w:numPr>
        <w:rPr>
          <w:lang w:val="tr-TR"/>
        </w:rPr>
      </w:pPr>
      <w:r w:rsidRPr="00E30831">
        <w:rPr>
          <w:lang w:val="tr-TR"/>
        </w:rPr>
        <w:t>Domain adı çözümleme (DNS) ile ağ kaynaklarının kolayca bulunmasını sağlama</w:t>
      </w:r>
    </w:p>
    <w:p w14:paraId="17C66781" w14:textId="77777777" w:rsidR="00E30831" w:rsidRPr="00E30831" w:rsidRDefault="00E30831" w:rsidP="00E30831">
      <w:pPr>
        <w:numPr>
          <w:ilvl w:val="0"/>
          <w:numId w:val="72"/>
        </w:numPr>
        <w:rPr>
          <w:lang w:val="tr-TR"/>
        </w:rPr>
      </w:pPr>
      <w:r w:rsidRPr="00E30831">
        <w:rPr>
          <w:lang w:val="tr-TR"/>
        </w:rPr>
        <w:t>Dinamik IP adresi ataması (DHCP) ile ağ yapılandırmasını otomatikleştirme</w:t>
      </w:r>
    </w:p>
    <w:p w14:paraId="317D82DA" w14:textId="77777777" w:rsidR="00E30831" w:rsidRPr="00E30831" w:rsidRDefault="00E30831" w:rsidP="00E30831">
      <w:pPr>
        <w:numPr>
          <w:ilvl w:val="0"/>
          <w:numId w:val="72"/>
        </w:numPr>
        <w:rPr>
          <w:lang w:val="tr-TR"/>
        </w:rPr>
      </w:pPr>
      <w:r w:rsidRPr="00E30831">
        <w:rPr>
          <w:lang w:val="tr-TR"/>
        </w:rPr>
        <w:t>DNS-</w:t>
      </w:r>
      <w:proofErr w:type="spellStart"/>
      <w:r w:rsidRPr="00E30831">
        <w:rPr>
          <w:lang w:val="tr-TR"/>
        </w:rPr>
        <w:t>over</w:t>
      </w:r>
      <w:proofErr w:type="spellEnd"/>
      <w:r w:rsidRPr="00E30831">
        <w:rPr>
          <w:lang w:val="tr-TR"/>
        </w:rPr>
        <w:t>-HTTPS ile daha güvenli alan adı çözümleme</w:t>
      </w:r>
    </w:p>
    <w:p w14:paraId="3711A782" w14:textId="77777777" w:rsidR="00E30831" w:rsidRPr="00E30831" w:rsidRDefault="00E30831" w:rsidP="00E30831">
      <w:pPr>
        <w:numPr>
          <w:ilvl w:val="0"/>
          <w:numId w:val="72"/>
        </w:numPr>
        <w:rPr>
          <w:lang w:val="tr-TR"/>
        </w:rPr>
      </w:pPr>
      <w:r w:rsidRPr="00E30831">
        <w:rPr>
          <w:lang w:val="tr-TR"/>
        </w:rPr>
        <w:t>DHCP yük devretme ve yedekleme ile kesintisiz hizmet</w:t>
      </w:r>
    </w:p>
    <w:p w14:paraId="3B53F68D" w14:textId="77777777" w:rsidR="00E30831" w:rsidRPr="00E30831" w:rsidRDefault="00E30831" w:rsidP="00E30831">
      <w:pPr>
        <w:numPr>
          <w:ilvl w:val="0"/>
          <w:numId w:val="72"/>
        </w:numPr>
        <w:rPr>
          <w:lang w:val="tr-TR"/>
        </w:rPr>
      </w:pPr>
      <w:r w:rsidRPr="00E30831">
        <w:rPr>
          <w:lang w:val="tr-TR"/>
        </w:rPr>
        <w:t>IP adres yönetimi (IPAM) ile ağ adreslerini verimli kullanma</w:t>
      </w:r>
    </w:p>
    <w:p w14:paraId="68D183BF" w14:textId="77777777" w:rsidR="00E30831" w:rsidRPr="00E30831" w:rsidRDefault="00E30831" w:rsidP="00E30831"/>
    <w:p w14:paraId="62E85503" w14:textId="3E9C6092" w:rsidR="00FA44F2" w:rsidRDefault="00E30831" w:rsidP="00FA44F2">
      <w:pPr>
        <w:pStyle w:val="Balk4"/>
        <w:rPr>
          <w:sz w:val="28"/>
          <w:szCs w:val="28"/>
        </w:rPr>
      </w:pPr>
      <w:r>
        <w:rPr>
          <w:sz w:val="28"/>
          <w:szCs w:val="28"/>
        </w:rPr>
        <w:t>11.6</w:t>
      </w:r>
      <w:r w:rsidR="002043F1">
        <w:rPr>
          <w:sz w:val="28"/>
          <w:szCs w:val="28"/>
        </w:rPr>
        <w:t xml:space="preserve"> </w:t>
      </w:r>
      <w:proofErr w:type="spellStart"/>
      <w:r w:rsidRPr="00E30831">
        <w:rPr>
          <w:sz w:val="28"/>
          <w:szCs w:val="28"/>
        </w:rPr>
        <w:t>Uygulama</w:t>
      </w:r>
      <w:proofErr w:type="spellEnd"/>
      <w:r w:rsidRPr="00E30831">
        <w:rPr>
          <w:sz w:val="28"/>
          <w:szCs w:val="28"/>
        </w:rPr>
        <w:t xml:space="preserve"> </w:t>
      </w:r>
      <w:proofErr w:type="spellStart"/>
      <w:r w:rsidRPr="00E30831">
        <w:rPr>
          <w:sz w:val="28"/>
          <w:szCs w:val="28"/>
        </w:rPr>
        <w:t>Sunucusu</w:t>
      </w:r>
      <w:proofErr w:type="spellEnd"/>
    </w:p>
    <w:p w14:paraId="5230A927" w14:textId="77777777" w:rsidR="00E30831" w:rsidRPr="00E30831" w:rsidRDefault="00E30831" w:rsidP="00E30831">
      <w:pPr>
        <w:rPr>
          <w:lang w:val="tr-TR"/>
        </w:rPr>
      </w:pPr>
      <w:r w:rsidRPr="00E30831">
        <w:rPr>
          <w:lang w:val="tr-TR"/>
        </w:rPr>
        <w:t>Kurumsal uygulamalar için güçlü altyapı:</w:t>
      </w:r>
    </w:p>
    <w:p w14:paraId="2FD613B6" w14:textId="77777777" w:rsidR="00E30831" w:rsidRPr="00E30831" w:rsidRDefault="00E30831" w:rsidP="00E30831">
      <w:pPr>
        <w:numPr>
          <w:ilvl w:val="0"/>
          <w:numId w:val="73"/>
        </w:numPr>
        <w:rPr>
          <w:lang w:val="tr-TR"/>
        </w:rPr>
      </w:pPr>
      <w:r w:rsidRPr="00E30831">
        <w:rPr>
          <w:lang w:val="tr-TR"/>
        </w:rPr>
        <w:lastRenderedPageBreak/>
        <w:t>ERP (Kurumsal Kaynak Planlama) sistemleri için platform</w:t>
      </w:r>
    </w:p>
    <w:p w14:paraId="42BEFF17" w14:textId="77777777" w:rsidR="00E30831" w:rsidRPr="00E30831" w:rsidRDefault="00E30831" w:rsidP="00E30831">
      <w:pPr>
        <w:numPr>
          <w:ilvl w:val="0"/>
          <w:numId w:val="73"/>
        </w:numPr>
        <w:rPr>
          <w:lang w:val="tr-TR"/>
        </w:rPr>
      </w:pPr>
      <w:r w:rsidRPr="00E30831">
        <w:rPr>
          <w:lang w:val="tr-TR"/>
        </w:rPr>
        <w:t>CRM (Müşteri İlişkileri Yönetimi) uygulamalarını barındırma</w:t>
      </w:r>
    </w:p>
    <w:p w14:paraId="344CE442" w14:textId="77777777" w:rsidR="00E30831" w:rsidRPr="00E30831" w:rsidRDefault="00E30831" w:rsidP="00E30831">
      <w:pPr>
        <w:numPr>
          <w:ilvl w:val="0"/>
          <w:numId w:val="73"/>
        </w:numPr>
        <w:rPr>
          <w:lang w:val="tr-TR"/>
        </w:rPr>
      </w:pPr>
      <w:proofErr w:type="spellStart"/>
      <w:r w:rsidRPr="00E30831">
        <w:rPr>
          <w:lang w:val="tr-TR"/>
        </w:rPr>
        <w:t>Veritabanı</w:t>
      </w:r>
      <w:proofErr w:type="spellEnd"/>
      <w:r w:rsidRPr="00E30831">
        <w:rPr>
          <w:lang w:val="tr-TR"/>
        </w:rPr>
        <w:t xml:space="preserve"> sunucusu olarak SQL Server çalıştırma</w:t>
      </w:r>
    </w:p>
    <w:p w14:paraId="04DD75B9" w14:textId="77777777" w:rsidR="00E30831" w:rsidRPr="00E30831" w:rsidRDefault="00E30831" w:rsidP="00E30831">
      <w:pPr>
        <w:numPr>
          <w:ilvl w:val="0"/>
          <w:numId w:val="73"/>
        </w:numPr>
        <w:rPr>
          <w:lang w:val="tr-TR"/>
        </w:rPr>
      </w:pPr>
      <w:r w:rsidRPr="00E30831">
        <w:rPr>
          <w:lang w:val="tr-TR"/>
        </w:rPr>
        <w:t xml:space="preserve">İş </w:t>
      </w:r>
      <w:proofErr w:type="gramStart"/>
      <w:r w:rsidRPr="00E30831">
        <w:rPr>
          <w:lang w:val="tr-TR"/>
        </w:rPr>
        <w:t>zekası</w:t>
      </w:r>
      <w:proofErr w:type="gramEnd"/>
      <w:r w:rsidRPr="00E30831">
        <w:rPr>
          <w:lang w:val="tr-TR"/>
        </w:rPr>
        <w:t xml:space="preserve"> ve raporlama uygulamaları için altyapı</w:t>
      </w:r>
    </w:p>
    <w:p w14:paraId="3EF9E118" w14:textId="77777777" w:rsidR="00E30831" w:rsidRPr="00E30831" w:rsidRDefault="00E30831" w:rsidP="00E30831">
      <w:pPr>
        <w:numPr>
          <w:ilvl w:val="0"/>
          <w:numId w:val="73"/>
        </w:numPr>
        <w:rPr>
          <w:lang w:val="tr-TR"/>
        </w:rPr>
      </w:pPr>
      <w:r w:rsidRPr="00E30831">
        <w:rPr>
          <w:lang w:val="tr-TR"/>
        </w:rPr>
        <w:t>Özel sektöre veya sektöre özgü uygulamaları barındırma</w:t>
      </w:r>
    </w:p>
    <w:p w14:paraId="6AF00887" w14:textId="77777777" w:rsidR="00E30831" w:rsidRPr="00E30831" w:rsidRDefault="00E30831" w:rsidP="00E30831"/>
    <w:p w14:paraId="2747069A" w14:textId="77777777" w:rsidR="00FA44F2" w:rsidRPr="00FA44F2" w:rsidRDefault="00FA44F2" w:rsidP="00FA44F2"/>
    <w:p w14:paraId="0AB402EA" w14:textId="0DE351B3" w:rsidR="00FA44F2" w:rsidRDefault="00E30831" w:rsidP="00E30831">
      <w:pPr>
        <w:pStyle w:val="Balk1"/>
        <w:rPr>
          <w:sz w:val="32"/>
          <w:szCs w:val="32"/>
        </w:rPr>
      </w:pPr>
      <w:r>
        <w:rPr>
          <w:sz w:val="32"/>
          <w:szCs w:val="32"/>
        </w:rPr>
        <w:t>12</w:t>
      </w:r>
      <w:r w:rsidR="00767577" w:rsidRPr="00FA44F2">
        <w:rPr>
          <w:sz w:val="32"/>
          <w:szCs w:val="32"/>
        </w:rPr>
        <w:t>.</w:t>
      </w:r>
      <w:r w:rsidRPr="00E30831">
        <w:rPr>
          <w:sz w:val="32"/>
          <w:szCs w:val="32"/>
        </w:rPr>
        <w:t xml:space="preserve"> Windows Server 2022 </w:t>
      </w:r>
      <w:proofErr w:type="spellStart"/>
      <w:r w:rsidRPr="00E30831">
        <w:rPr>
          <w:sz w:val="32"/>
          <w:szCs w:val="32"/>
        </w:rPr>
        <w:t>Sürümleri</w:t>
      </w:r>
      <w:proofErr w:type="spellEnd"/>
      <w:r w:rsidRPr="00E30831">
        <w:rPr>
          <w:sz w:val="32"/>
          <w:szCs w:val="32"/>
        </w:rPr>
        <w:t xml:space="preserve"> </w:t>
      </w:r>
      <w:proofErr w:type="spellStart"/>
      <w:r w:rsidRPr="00E30831">
        <w:rPr>
          <w:sz w:val="32"/>
          <w:szCs w:val="32"/>
        </w:rPr>
        <w:t>ve</w:t>
      </w:r>
      <w:proofErr w:type="spellEnd"/>
      <w:r w:rsidRPr="00E30831">
        <w:rPr>
          <w:sz w:val="32"/>
          <w:szCs w:val="32"/>
        </w:rPr>
        <w:t xml:space="preserve"> </w:t>
      </w:r>
      <w:proofErr w:type="spellStart"/>
      <w:r w:rsidRPr="00E30831">
        <w:rPr>
          <w:sz w:val="32"/>
          <w:szCs w:val="32"/>
        </w:rPr>
        <w:t>Hedef</w:t>
      </w:r>
      <w:proofErr w:type="spellEnd"/>
      <w:r w:rsidRPr="00E30831">
        <w:rPr>
          <w:sz w:val="32"/>
          <w:szCs w:val="32"/>
        </w:rPr>
        <w:t xml:space="preserve"> </w:t>
      </w:r>
      <w:proofErr w:type="spellStart"/>
      <w:r w:rsidRPr="00E30831">
        <w:rPr>
          <w:sz w:val="32"/>
          <w:szCs w:val="32"/>
        </w:rPr>
        <w:t>Kitleleri</w:t>
      </w:r>
      <w:proofErr w:type="spellEnd"/>
      <w:r w:rsidR="00767577" w:rsidRPr="00FA44F2">
        <w:rPr>
          <w:sz w:val="32"/>
          <w:szCs w:val="32"/>
        </w:rPr>
        <w:t xml:space="preserve"> </w:t>
      </w:r>
    </w:p>
    <w:p w14:paraId="7E2BFE9A" w14:textId="77777777" w:rsidR="00E30831" w:rsidRPr="00E30831" w:rsidRDefault="00E30831" w:rsidP="00E30831"/>
    <w:p w14:paraId="36E07AE3" w14:textId="656F0A30" w:rsidR="00536551" w:rsidRDefault="00E30831">
      <w:pPr>
        <w:pStyle w:val="Balk1"/>
        <w:rPr>
          <w:sz w:val="32"/>
          <w:szCs w:val="32"/>
        </w:rPr>
      </w:pPr>
      <w:r>
        <w:rPr>
          <w:sz w:val="32"/>
          <w:szCs w:val="32"/>
        </w:rPr>
        <w:t>12</w:t>
      </w:r>
      <w:r w:rsidR="00767577" w:rsidRPr="00475ACB">
        <w:rPr>
          <w:sz w:val="32"/>
          <w:szCs w:val="32"/>
        </w:rPr>
        <w:t>.</w:t>
      </w:r>
      <w:r>
        <w:rPr>
          <w:sz w:val="32"/>
          <w:szCs w:val="32"/>
        </w:rPr>
        <w:t>1</w:t>
      </w:r>
      <w:r w:rsidRPr="00E30831">
        <w:rPr>
          <w:sz w:val="32"/>
          <w:szCs w:val="32"/>
        </w:rPr>
        <w:t xml:space="preserve"> Essentials </w:t>
      </w:r>
      <w:proofErr w:type="spellStart"/>
      <w:r w:rsidRPr="00E30831">
        <w:rPr>
          <w:sz w:val="32"/>
          <w:szCs w:val="32"/>
        </w:rPr>
        <w:t>Sürümü</w:t>
      </w:r>
      <w:proofErr w:type="spellEnd"/>
    </w:p>
    <w:p w14:paraId="558EDC75" w14:textId="77777777" w:rsidR="00E30831" w:rsidRPr="00E30831" w:rsidRDefault="00E30831" w:rsidP="00E30831">
      <w:pPr>
        <w:rPr>
          <w:lang w:val="tr-TR"/>
        </w:rPr>
      </w:pPr>
      <w:r w:rsidRPr="00E30831">
        <w:rPr>
          <w:lang w:val="tr-TR"/>
        </w:rPr>
        <w:t>Küçük işletmeler için tasarlanmış, basitleştirilmiş sürüm:</w:t>
      </w:r>
    </w:p>
    <w:p w14:paraId="64AC4D71" w14:textId="77777777" w:rsidR="00E30831" w:rsidRPr="00E30831" w:rsidRDefault="00E30831" w:rsidP="00E30831">
      <w:pPr>
        <w:numPr>
          <w:ilvl w:val="0"/>
          <w:numId w:val="74"/>
        </w:numPr>
        <w:rPr>
          <w:lang w:val="tr-TR"/>
        </w:rPr>
      </w:pPr>
      <w:r w:rsidRPr="00E30831">
        <w:rPr>
          <w:lang w:val="tr-TR"/>
        </w:rPr>
        <w:t>Maksimum 25 kullanıcı ve 50 cihaz desteği</w:t>
      </w:r>
    </w:p>
    <w:p w14:paraId="4123D931" w14:textId="77777777" w:rsidR="00E30831" w:rsidRPr="00E30831" w:rsidRDefault="00E30831" w:rsidP="00E30831">
      <w:pPr>
        <w:numPr>
          <w:ilvl w:val="0"/>
          <w:numId w:val="74"/>
        </w:numPr>
        <w:rPr>
          <w:lang w:val="tr-TR"/>
        </w:rPr>
      </w:pPr>
      <w:r w:rsidRPr="00E30831">
        <w:rPr>
          <w:lang w:val="tr-TR"/>
        </w:rPr>
        <w:t>Temel sunucu gereksinimleri için yeterli</w:t>
      </w:r>
    </w:p>
    <w:p w14:paraId="17501148" w14:textId="77777777" w:rsidR="00E30831" w:rsidRPr="00E30831" w:rsidRDefault="00E30831" w:rsidP="00E30831">
      <w:pPr>
        <w:numPr>
          <w:ilvl w:val="0"/>
          <w:numId w:val="74"/>
        </w:numPr>
        <w:rPr>
          <w:lang w:val="tr-TR"/>
        </w:rPr>
      </w:pPr>
      <w:r w:rsidRPr="00E30831">
        <w:rPr>
          <w:lang w:val="tr-TR"/>
        </w:rPr>
        <w:t>Daha düşük donanım gereksinimleri</w:t>
      </w:r>
    </w:p>
    <w:p w14:paraId="75B3C0E2" w14:textId="77777777" w:rsidR="00E30831" w:rsidRPr="00E30831" w:rsidRDefault="00E30831" w:rsidP="00E30831">
      <w:pPr>
        <w:numPr>
          <w:ilvl w:val="0"/>
          <w:numId w:val="74"/>
        </w:numPr>
        <w:rPr>
          <w:lang w:val="tr-TR"/>
        </w:rPr>
      </w:pPr>
      <w:r w:rsidRPr="00E30831">
        <w:rPr>
          <w:lang w:val="tr-TR"/>
        </w:rPr>
        <w:t>Daha kolay kurulum ve yönetim</w:t>
      </w:r>
    </w:p>
    <w:p w14:paraId="0BFB941E" w14:textId="77777777" w:rsidR="00E30831" w:rsidRDefault="00E30831" w:rsidP="00E30831">
      <w:pPr>
        <w:numPr>
          <w:ilvl w:val="0"/>
          <w:numId w:val="74"/>
        </w:numPr>
        <w:rPr>
          <w:lang w:val="tr-TR"/>
        </w:rPr>
      </w:pPr>
      <w:r w:rsidRPr="00E30831">
        <w:rPr>
          <w:lang w:val="tr-TR"/>
        </w:rPr>
        <w:t>Uygun fiyatlandırma ile küçük şirketler için ideal</w:t>
      </w:r>
    </w:p>
    <w:p w14:paraId="602D6A6E" w14:textId="77777777" w:rsidR="00E30831" w:rsidRPr="00E30831" w:rsidRDefault="00E30831" w:rsidP="00E30831">
      <w:pPr>
        <w:ind w:left="720"/>
        <w:rPr>
          <w:lang w:val="tr-TR"/>
        </w:rPr>
      </w:pPr>
    </w:p>
    <w:p w14:paraId="035B02E3" w14:textId="77777777" w:rsidR="00E30831" w:rsidRPr="00E30831" w:rsidRDefault="00E30831" w:rsidP="00E30831"/>
    <w:p w14:paraId="46C98D7B" w14:textId="583E6232" w:rsidR="00475ACB" w:rsidRDefault="00E30831" w:rsidP="00475ACB">
      <w:pPr>
        <w:pStyle w:val="Balk3"/>
        <w:rPr>
          <w:sz w:val="28"/>
          <w:szCs w:val="28"/>
        </w:rPr>
      </w:pPr>
      <w:r>
        <w:rPr>
          <w:sz w:val="28"/>
          <w:szCs w:val="28"/>
        </w:rPr>
        <w:t xml:space="preserve">12.2 </w:t>
      </w:r>
      <w:r w:rsidRPr="00E30831">
        <w:rPr>
          <w:sz w:val="28"/>
          <w:szCs w:val="28"/>
        </w:rPr>
        <w:t xml:space="preserve">Standard </w:t>
      </w:r>
      <w:proofErr w:type="spellStart"/>
      <w:r w:rsidRPr="00E30831">
        <w:rPr>
          <w:sz w:val="28"/>
          <w:szCs w:val="28"/>
        </w:rPr>
        <w:t>Sürümü</w:t>
      </w:r>
      <w:proofErr w:type="spellEnd"/>
    </w:p>
    <w:p w14:paraId="6B26B125" w14:textId="77777777" w:rsidR="00E30831" w:rsidRPr="00E30831" w:rsidRDefault="00E30831" w:rsidP="00E30831">
      <w:pPr>
        <w:rPr>
          <w:lang w:val="tr-TR"/>
        </w:rPr>
      </w:pPr>
      <w:r w:rsidRPr="00E30831">
        <w:rPr>
          <w:lang w:val="tr-TR"/>
        </w:rPr>
        <w:t>Orta ölçekli işletmeler veya sınırlı sanallaştırma ihtiyaçları olan kuruluşlar için:</w:t>
      </w:r>
    </w:p>
    <w:p w14:paraId="4666D4F9" w14:textId="77777777" w:rsidR="00E30831" w:rsidRPr="00E30831" w:rsidRDefault="00E30831" w:rsidP="00E30831">
      <w:pPr>
        <w:numPr>
          <w:ilvl w:val="0"/>
          <w:numId w:val="75"/>
        </w:numPr>
        <w:rPr>
          <w:lang w:val="tr-TR"/>
        </w:rPr>
      </w:pPr>
      <w:r w:rsidRPr="00E30831">
        <w:rPr>
          <w:lang w:val="tr-TR"/>
        </w:rPr>
        <w:t xml:space="preserve">İki adet sanal makine veya </w:t>
      </w:r>
      <w:proofErr w:type="spellStart"/>
      <w:r w:rsidRPr="00E30831">
        <w:rPr>
          <w:lang w:val="tr-TR"/>
        </w:rPr>
        <w:t>Hyper</w:t>
      </w:r>
      <w:proofErr w:type="spellEnd"/>
      <w:r w:rsidRPr="00E30831">
        <w:rPr>
          <w:lang w:val="tr-TR"/>
        </w:rPr>
        <w:t>-V konteyneri</w:t>
      </w:r>
    </w:p>
    <w:p w14:paraId="72052A19" w14:textId="77777777" w:rsidR="00E30831" w:rsidRPr="00E30831" w:rsidRDefault="00E30831" w:rsidP="00E30831">
      <w:pPr>
        <w:numPr>
          <w:ilvl w:val="0"/>
          <w:numId w:val="75"/>
        </w:numPr>
        <w:rPr>
          <w:lang w:val="tr-TR"/>
        </w:rPr>
      </w:pPr>
      <w:r w:rsidRPr="00E30831">
        <w:rPr>
          <w:lang w:val="tr-TR"/>
        </w:rPr>
        <w:t>Tüm temel sunucu özellikleri</w:t>
      </w:r>
    </w:p>
    <w:p w14:paraId="4B2CF286" w14:textId="77777777" w:rsidR="00E30831" w:rsidRPr="00E30831" w:rsidRDefault="00E30831" w:rsidP="00E30831">
      <w:pPr>
        <w:numPr>
          <w:ilvl w:val="0"/>
          <w:numId w:val="75"/>
        </w:numPr>
        <w:rPr>
          <w:lang w:val="tr-TR"/>
        </w:rPr>
      </w:pPr>
      <w:r w:rsidRPr="00E30831">
        <w:rPr>
          <w:lang w:val="tr-TR"/>
        </w:rPr>
        <w:t>Dengelenmiş fiyat/performans oranı</w:t>
      </w:r>
    </w:p>
    <w:p w14:paraId="1660D8D2" w14:textId="77777777" w:rsidR="00E30831" w:rsidRPr="00E30831" w:rsidRDefault="00E30831" w:rsidP="00E30831">
      <w:pPr>
        <w:numPr>
          <w:ilvl w:val="0"/>
          <w:numId w:val="75"/>
        </w:numPr>
        <w:rPr>
          <w:lang w:val="tr-TR"/>
        </w:rPr>
      </w:pPr>
      <w:r w:rsidRPr="00E30831">
        <w:rPr>
          <w:lang w:val="tr-TR"/>
        </w:rPr>
        <w:t>Fiziksel sunucu sayısına göre lisanslama</w:t>
      </w:r>
    </w:p>
    <w:p w14:paraId="0392D659" w14:textId="77777777" w:rsidR="00E30831" w:rsidRPr="00E30831" w:rsidRDefault="00E30831" w:rsidP="00E30831"/>
    <w:p w14:paraId="73F36066" w14:textId="77777777" w:rsidR="00475ACB" w:rsidRPr="00FA44F2" w:rsidRDefault="00475ACB" w:rsidP="00FA44F2"/>
    <w:p w14:paraId="5AC62F66" w14:textId="56AD96B9" w:rsidR="00536551" w:rsidRDefault="00E30831">
      <w:pPr>
        <w:pStyle w:val="Balk1"/>
        <w:rPr>
          <w:sz w:val="32"/>
          <w:szCs w:val="32"/>
        </w:rPr>
      </w:pPr>
      <w:r>
        <w:rPr>
          <w:sz w:val="32"/>
          <w:szCs w:val="32"/>
        </w:rPr>
        <w:t>12</w:t>
      </w:r>
      <w:r w:rsidR="00767577" w:rsidRPr="00475ACB">
        <w:rPr>
          <w:sz w:val="32"/>
          <w:szCs w:val="32"/>
        </w:rPr>
        <w:t>.</w:t>
      </w:r>
      <w:r>
        <w:rPr>
          <w:sz w:val="32"/>
          <w:szCs w:val="32"/>
        </w:rPr>
        <w:t xml:space="preserve">3 </w:t>
      </w:r>
      <w:r w:rsidRPr="00E30831">
        <w:rPr>
          <w:sz w:val="32"/>
          <w:szCs w:val="32"/>
        </w:rPr>
        <w:t xml:space="preserve">Datacenter </w:t>
      </w:r>
      <w:proofErr w:type="spellStart"/>
      <w:r w:rsidRPr="00E30831">
        <w:rPr>
          <w:sz w:val="32"/>
          <w:szCs w:val="32"/>
        </w:rPr>
        <w:t>Sürümü</w:t>
      </w:r>
      <w:proofErr w:type="spellEnd"/>
    </w:p>
    <w:p w14:paraId="330B32A3" w14:textId="77777777" w:rsidR="00E30831" w:rsidRPr="00E30831" w:rsidRDefault="00E30831" w:rsidP="00E30831">
      <w:pPr>
        <w:rPr>
          <w:lang w:val="tr-TR"/>
        </w:rPr>
      </w:pPr>
      <w:r w:rsidRPr="00E30831">
        <w:rPr>
          <w:lang w:val="tr-TR"/>
        </w:rPr>
        <w:t>Büyük ölçekli sanallaştırma ve bulut benzeri altyapılar için:</w:t>
      </w:r>
    </w:p>
    <w:p w14:paraId="4FA25B8C" w14:textId="77777777" w:rsidR="00E30831" w:rsidRPr="00E30831" w:rsidRDefault="00E30831" w:rsidP="00E30831">
      <w:pPr>
        <w:numPr>
          <w:ilvl w:val="0"/>
          <w:numId w:val="76"/>
        </w:numPr>
        <w:rPr>
          <w:lang w:val="tr-TR"/>
        </w:rPr>
      </w:pPr>
      <w:r w:rsidRPr="00E30831">
        <w:rPr>
          <w:lang w:val="tr-TR"/>
        </w:rPr>
        <w:t>Sınırsız sanal makine çalıştırma lisansı</w:t>
      </w:r>
    </w:p>
    <w:p w14:paraId="229EFCE0" w14:textId="77777777" w:rsidR="00E30831" w:rsidRPr="00E30831" w:rsidRDefault="00E30831" w:rsidP="00E30831">
      <w:pPr>
        <w:numPr>
          <w:ilvl w:val="0"/>
          <w:numId w:val="76"/>
        </w:numPr>
        <w:rPr>
          <w:lang w:val="tr-TR"/>
        </w:rPr>
      </w:pPr>
      <w:proofErr w:type="spellStart"/>
      <w:r w:rsidRPr="00E30831">
        <w:rPr>
          <w:lang w:val="tr-TR"/>
        </w:rPr>
        <w:t>Softare-Defined</w:t>
      </w:r>
      <w:proofErr w:type="spellEnd"/>
      <w:r w:rsidRPr="00E30831">
        <w:rPr>
          <w:lang w:val="tr-TR"/>
        </w:rPr>
        <w:t xml:space="preserve"> Networking, Storage ve </w:t>
      </w:r>
      <w:proofErr w:type="spellStart"/>
      <w:r w:rsidRPr="00E30831">
        <w:rPr>
          <w:lang w:val="tr-TR"/>
        </w:rPr>
        <w:t>Compute</w:t>
      </w:r>
      <w:proofErr w:type="spellEnd"/>
      <w:r w:rsidRPr="00E30831">
        <w:rPr>
          <w:lang w:val="tr-TR"/>
        </w:rPr>
        <w:t xml:space="preserve"> özellikleri</w:t>
      </w:r>
    </w:p>
    <w:p w14:paraId="4857F03F" w14:textId="77777777" w:rsidR="00E30831" w:rsidRPr="00E30831" w:rsidRDefault="00E30831" w:rsidP="00E30831">
      <w:pPr>
        <w:numPr>
          <w:ilvl w:val="0"/>
          <w:numId w:val="76"/>
        </w:numPr>
        <w:rPr>
          <w:lang w:val="tr-TR"/>
        </w:rPr>
      </w:pPr>
      <w:r w:rsidRPr="00E30831">
        <w:rPr>
          <w:lang w:val="tr-TR"/>
        </w:rPr>
        <w:t>Gelişmiş güvenlik özellikleri</w:t>
      </w:r>
    </w:p>
    <w:p w14:paraId="70A876AD" w14:textId="77777777" w:rsidR="00E30831" w:rsidRPr="00E30831" w:rsidRDefault="00E30831" w:rsidP="00E30831">
      <w:pPr>
        <w:numPr>
          <w:ilvl w:val="0"/>
          <w:numId w:val="76"/>
        </w:numPr>
        <w:rPr>
          <w:lang w:val="tr-TR"/>
        </w:rPr>
      </w:pPr>
      <w:r w:rsidRPr="00E30831">
        <w:rPr>
          <w:lang w:val="tr-TR"/>
        </w:rPr>
        <w:t>Yüksek kullanılabilirlik ve felaket kurtarma özellikleri</w:t>
      </w:r>
    </w:p>
    <w:p w14:paraId="09DDCA3B" w14:textId="77777777" w:rsidR="00E30831" w:rsidRPr="00E30831" w:rsidRDefault="00E30831" w:rsidP="00E30831">
      <w:pPr>
        <w:numPr>
          <w:ilvl w:val="0"/>
          <w:numId w:val="76"/>
        </w:numPr>
        <w:rPr>
          <w:lang w:val="tr-TR"/>
        </w:rPr>
      </w:pPr>
      <w:r w:rsidRPr="00E30831">
        <w:rPr>
          <w:lang w:val="tr-TR"/>
        </w:rPr>
        <w:t>Büyük veri merkezleri için uygun</w:t>
      </w:r>
    </w:p>
    <w:p w14:paraId="4CAF7699" w14:textId="6C49EE67" w:rsidR="00475ACB" w:rsidRDefault="00E30831" w:rsidP="00475ACB">
      <w:pPr>
        <w:pStyle w:val="Balk3"/>
        <w:rPr>
          <w:sz w:val="28"/>
          <w:szCs w:val="28"/>
        </w:rPr>
      </w:pPr>
      <w:r>
        <w:rPr>
          <w:sz w:val="28"/>
          <w:szCs w:val="28"/>
        </w:rPr>
        <w:t xml:space="preserve">12.4 </w:t>
      </w:r>
      <w:r w:rsidRPr="00E30831">
        <w:rPr>
          <w:sz w:val="28"/>
          <w:szCs w:val="28"/>
        </w:rPr>
        <w:t xml:space="preserve">Azure Datacenter </w:t>
      </w:r>
      <w:proofErr w:type="spellStart"/>
      <w:r w:rsidRPr="00E30831">
        <w:rPr>
          <w:sz w:val="28"/>
          <w:szCs w:val="28"/>
        </w:rPr>
        <w:t>Sürümü</w:t>
      </w:r>
      <w:proofErr w:type="spellEnd"/>
    </w:p>
    <w:p w14:paraId="15BCC312" w14:textId="77777777" w:rsidR="00E30831" w:rsidRPr="00E30831" w:rsidRDefault="00E30831" w:rsidP="00E30831">
      <w:pPr>
        <w:rPr>
          <w:lang w:val="tr-TR"/>
        </w:rPr>
      </w:pPr>
      <w:r w:rsidRPr="00E30831">
        <w:rPr>
          <w:lang w:val="tr-TR"/>
        </w:rPr>
        <w:t>Tamamen bulut odaklı stratejisi olan işletmeler için:</w:t>
      </w:r>
    </w:p>
    <w:p w14:paraId="05944DF4" w14:textId="77777777" w:rsidR="00E30831" w:rsidRPr="00E30831" w:rsidRDefault="00E30831" w:rsidP="00E30831">
      <w:pPr>
        <w:numPr>
          <w:ilvl w:val="0"/>
          <w:numId w:val="77"/>
        </w:numPr>
        <w:rPr>
          <w:lang w:val="tr-TR"/>
        </w:rPr>
      </w:pPr>
      <w:r w:rsidRPr="00E30831">
        <w:rPr>
          <w:lang w:val="tr-TR"/>
        </w:rPr>
        <w:t>Azure ile tam entegrasyon</w:t>
      </w:r>
    </w:p>
    <w:p w14:paraId="257F36E6" w14:textId="77777777" w:rsidR="00E30831" w:rsidRPr="00E30831" w:rsidRDefault="00E30831" w:rsidP="00E30831">
      <w:pPr>
        <w:numPr>
          <w:ilvl w:val="0"/>
          <w:numId w:val="77"/>
        </w:numPr>
        <w:rPr>
          <w:lang w:val="tr-TR"/>
        </w:rPr>
      </w:pPr>
      <w:r w:rsidRPr="00E30831">
        <w:rPr>
          <w:lang w:val="tr-TR"/>
        </w:rPr>
        <w:t>Bulut tabanlı yönetim araçları</w:t>
      </w:r>
    </w:p>
    <w:p w14:paraId="1C69E44F" w14:textId="77777777" w:rsidR="00E30831" w:rsidRPr="00E30831" w:rsidRDefault="00E30831" w:rsidP="00E30831">
      <w:pPr>
        <w:numPr>
          <w:ilvl w:val="0"/>
          <w:numId w:val="77"/>
        </w:numPr>
        <w:rPr>
          <w:lang w:val="tr-TR"/>
        </w:rPr>
      </w:pPr>
      <w:r w:rsidRPr="00E30831">
        <w:rPr>
          <w:lang w:val="tr-TR"/>
        </w:rPr>
        <w:t xml:space="preserve">Azure </w:t>
      </w:r>
      <w:proofErr w:type="spellStart"/>
      <w:r w:rsidRPr="00E30831">
        <w:rPr>
          <w:lang w:val="tr-TR"/>
        </w:rPr>
        <w:t>Stack</w:t>
      </w:r>
      <w:proofErr w:type="spellEnd"/>
      <w:r w:rsidRPr="00E30831">
        <w:rPr>
          <w:lang w:val="tr-TR"/>
        </w:rPr>
        <w:t xml:space="preserve"> HCI (</w:t>
      </w:r>
      <w:proofErr w:type="spellStart"/>
      <w:r w:rsidRPr="00E30831">
        <w:rPr>
          <w:lang w:val="tr-TR"/>
        </w:rPr>
        <w:t>Hyperconverged</w:t>
      </w:r>
      <w:proofErr w:type="spellEnd"/>
      <w:r w:rsidRPr="00E30831">
        <w:rPr>
          <w:lang w:val="tr-TR"/>
        </w:rPr>
        <w:t xml:space="preserve"> </w:t>
      </w:r>
      <w:proofErr w:type="spellStart"/>
      <w:r w:rsidRPr="00E30831">
        <w:rPr>
          <w:lang w:val="tr-TR"/>
        </w:rPr>
        <w:t>Infrastructure</w:t>
      </w:r>
      <w:proofErr w:type="spellEnd"/>
      <w:r w:rsidRPr="00E30831">
        <w:rPr>
          <w:lang w:val="tr-TR"/>
        </w:rPr>
        <w:t>) desteği</w:t>
      </w:r>
    </w:p>
    <w:p w14:paraId="25685A81" w14:textId="77777777" w:rsidR="00E30831" w:rsidRPr="00E30831" w:rsidRDefault="00E30831" w:rsidP="00E30831">
      <w:pPr>
        <w:numPr>
          <w:ilvl w:val="0"/>
          <w:numId w:val="77"/>
        </w:numPr>
        <w:rPr>
          <w:lang w:val="tr-TR"/>
        </w:rPr>
      </w:pPr>
      <w:r w:rsidRPr="00E30831">
        <w:rPr>
          <w:lang w:val="tr-TR"/>
        </w:rPr>
        <w:t>Karma bulut senaryoları için optimize edilmiş</w:t>
      </w:r>
    </w:p>
    <w:p w14:paraId="2F64DC5C" w14:textId="77777777" w:rsidR="00E30831" w:rsidRPr="00E30831" w:rsidRDefault="00E30831" w:rsidP="00E30831">
      <w:pPr>
        <w:numPr>
          <w:ilvl w:val="0"/>
          <w:numId w:val="77"/>
        </w:numPr>
        <w:rPr>
          <w:lang w:val="tr-TR"/>
        </w:rPr>
      </w:pPr>
      <w:r w:rsidRPr="00E30831">
        <w:rPr>
          <w:lang w:val="tr-TR"/>
        </w:rPr>
        <w:t>Bulut hizmetlerinden maksimum fayda sağlar</w:t>
      </w:r>
    </w:p>
    <w:p w14:paraId="40189A74" w14:textId="77777777" w:rsidR="00E30831" w:rsidRPr="00E30831" w:rsidRDefault="00E30831" w:rsidP="00E30831"/>
    <w:p w14:paraId="5A19720E" w14:textId="77777777" w:rsidR="00E30831" w:rsidRPr="00E30831" w:rsidRDefault="00E30831" w:rsidP="00E30831"/>
    <w:p w14:paraId="1B0AA8BE" w14:textId="4998F57B" w:rsidR="00536551" w:rsidRDefault="00E30831">
      <w:pPr>
        <w:pStyle w:val="Balk1"/>
        <w:rPr>
          <w:sz w:val="32"/>
          <w:szCs w:val="32"/>
        </w:rPr>
      </w:pPr>
      <w:r>
        <w:rPr>
          <w:sz w:val="32"/>
          <w:szCs w:val="32"/>
        </w:rPr>
        <w:t>13</w:t>
      </w:r>
      <w:r w:rsidR="00767577" w:rsidRPr="00475ACB">
        <w:rPr>
          <w:sz w:val="32"/>
          <w:szCs w:val="32"/>
        </w:rPr>
        <w:t>.</w:t>
      </w:r>
      <w:r w:rsidRPr="00E30831">
        <w:rPr>
          <w:sz w:val="32"/>
          <w:szCs w:val="32"/>
        </w:rPr>
        <w:t xml:space="preserve">Neden Windows Server 2022 </w:t>
      </w:r>
      <w:proofErr w:type="spellStart"/>
      <w:r w:rsidRPr="00E30831">
        <w:rPr>
          <w:sz w:val="32"/>
          <w:szCs w:val="32"/>
        </w:rPr>
        <w:t>Tercih</w:t>
      </w:r>
      <w:proofErr w:type="spellEnd"/>
      <w:r w:rsidRPr="00E30831">
        <w:rPr>
          <w:sz w:val="32"/>
          <w:szCs w:val="32"/>
        </w:rPr>
        <w:t xml:space="preserve"> </w:t>
      </w:r>
      <w:proofErr w:type="spellStart"/>
      <w:r w:rsidRPr="00E30831">
        <w:rPr>
          <w:sz w:val="32"/>
          <w:szCs w:val="32"/>
        </w:rPr>
        <w:t>Edilmeli</w:t>
      </w:r>
      <w:proofErr w:type="spellEnd"/>
      <w:r w:rsidRPr="00E30831">
        <w:rPr>
          <w:sz w:val="32"/>
          <w:szCs w:val="32"/>
        </w:rPr>
        <w:t>?</w:t>
      </w:r>
    </w:p>
    <w:p w14:paraId="78D6C7E8" w14:textId="77777777" w:rsidR="002043F1" w:rsidRPr="002043F1" w:rsidRDefault="002043F1" w:rsidP="002043F1"/>
    <w:p w14:paraId="07815E7C" w14:textId="309A3D8E" w:rsidR="00475ACB" w:rsidRDefault="00E30831" w:rsidP="00475ACB">
      <w:pPr>
        <w:pStyle w:val="Balk3"/>
        <w:rPr>
          <w:sz w:val="28"/>
          <w:szCs w:val="28"/>
        </w:rPr>
      </w:pPr>
      <w:r>
        <w:rPr>
          <w:sz w:val="28"/>
          <w:szCs w:val="28"/>
        </w:rPr>
        <w:t>13.1</w:t>
      </w:r>
      <w:r w:rsidRPr="00E30831">
        <w:rPr>
          <w:sz w:val="28"/>
          <w:szCs w:val="28"/>
        </w:rPr>
        <w:t xml:space="preserve"> </w:t>
      </w:r>
      <w:proofErr w:type="spellStart"/>
      <w:r w:rsidRPr="00E30831">
        <w:rPr>
          <w:sz w:val="28"/>
          <w:szCs w:val="28"/>
        </w:rPr>
        <w:t>Güvenlik</w:t>
      </w:r>
      <w:proofErr w:type="spellEnd"/>
      <w:r w:rsidRPr="00E30831">
        <w:rPr>
          <w:sz w:val="28"/>
          <w:szCs w:val="28"/>
        </w:rPr>
        <w:t xml:space="preserve"> </w:t>
      </w:r>
      <w:proofErr w:type="spellStart"/>
      <w:r w:rsidRPr="00E30831">
        <w:rPr>
          <w:sz w:val="28"/>
          <w:szCs w:val="28"/>
        </w:rPr>
        <w:t>Avantajları</w:t>
      </w:r>
      <w:proofErr w:type="spellEnd"/>
    </w:p>
    <w:p w14:paraId="11E70A1A" w14:textId="77777777" w:rsidR="002043F1" w:rsidRPr="002043F1" w:rsidRDefault="002043F1" w:rsidP="002043F1">
      <w:pPr>
        <w:numPr>
          <w:ilvl w:val="0"/>
          <w:numId w:val="78"/>
        </w:numPr>
        <w:rPr>
          <w:lang w:val="tr-TR"/>
        </w:rPr>
      </w:pPr>
      <w:r w:rsidRPr="002043F1">
        <w:rPr>
          <w:lang w:val="tr-TR"/>
        </w:rPr>
        <w:t>Siber tehditlere karşı çok katmanlı savunma</w:t>
      </w:r>
    </w:p>
    <w:p w14:paraId="677B3753" w14:textId="77777777" w:rsidR="002043F1" w:rsidRPr="002043F1" w:rsidRDefault="002043F1" w:rsidP="002043F1">
      <w:pPr>
        <w:numPr>
          <w:ilvl w:val="0"/>
          <w:numId w:val="78"/>
        </w:numPr>
        <w:rPr>
          <w:lang w:val="tr-TR"/>
        </w:rPr>
      </w:pPr>
      <w:r w:rsidRPr="002043F1">
        <w:rPr>
          <w:lang w:val="tr-TR"/>
        </w:rPr>
        <w:t>Kimlik güvenliği ve sıfır güven (</w:t>
      </w:r>
      <w:proofErr w:type="spellStart"/>
      <w:r w:rsidRPr="002043F1">
        <w:rPr>
          <w:lang w:val="tr-TR"/>
        </w:rPr>
        <w:t>zero</w:t>
      </w:r>
      <w:proofErr w:type="spellEnd"/>
      <w:r w:rsidRPr="002043F1">
        <w:rPr>
          <w:lang w:val="tr-TR"/>
        </w:rPr>
        <w:t xml:space="preserve"> </w:t>
      </w:r>
      <w:proofErr w:type="spellStart"/>
      <w:r w:rsidRPr="002043F1">
        <w:rPr>
          <w:lang w:val="tr-TR"/>
        </w:rPr>
        <w:t>trust</w:t>
      </w:r>
      <w:proofErr w:type="spellEnd"/>
      <w:r w:rsidRPr="002043F1">
        <w:rPr>
          <w:lang w:val="tr-TR"/>
        </w:rPr>
        <w:t>) altyapısı</w:t>
      </w:r>
    </w:p>
    <w:p w14:paraId="7D06479C" w14:textId="77777777" w:rsidR="002043F1" w:rsidRPr="002043F1" w:rsidRDefault="002043F1" w:rsidP="002043F1">
      <w:pPr>
        <w:numPr>
          <w:ilvl w:val="0"/>
          <w:numId w:val="78"/>
        </w:numPr>
        <w:rPr>
          <w:lang w:val="tr-TR"/>
        </w:rPr>
      </w:pPr>
      <w:r w:rsidRPr="002043F1">
        <w:rPr>
          <w:lang w:val="tr-TR"/>
        </w:rPr>
        <w:t>Şifreleme ve veri koruma özellikleri</w:t>
      </w:r>
    </w:p>
    <w:p w14:paraId="74F6316A" w14:textId="77777777" w:rsidR="002043F1" w:rsidRPr="002043F1" w:rsidRDefault="002043F1" w:rsidP="002043F1">
      <w:pPr>
        <w:numPr>
          <w:ilvl w:val="0"/>
          <w:numId w:val="78"/>
        </w:numPr>
        <w:rPr>
          <w:lang w:val="tr-TR"/>
        </w:rPr>
      </w:pPr>
      <w:r w:rsidRPr="002043F1">
        <w:rPr>
          <w:lang w:val="tr-TR"/>
        </w:rPr>
        <w:t>Microsoft'un güvenlik istihbaratı ile sürekli güncellenen koruma</w:t>
      </w:r>
    </w:p>
    <w:p w14:paraId="7CA33F47" w14:textId="77777777" w:rsidR="002043F1" w:rsidRPr="002043F1" w:rsidRDefault="002043F1" w:rsidP="002043F1"/>
    <w:p w14:paraId="22E645F8" w14:textId="77777777" w:rsidR="00475ACB" w:rsidRPr="00475ACB" w:rsidRDefault="00475ACB" w:rsidP="00475ACB"/>
    <w:p w14:paraId="77170E7C" w14:textId="07CE569D" w:rsidR="00536551" w:rsidRDefault="002043F1">
      <w:pPr>
        <w:pStyle w:val="Balk1"/>
        <w:rPr>
          <w:sz w:val="32"/>
          <w:szCs w:val="32"/>
        </w:rPr>
      </w:pPr>
      <w:r>
        <w:rPr>
          <w:sz w:val="32"/>
          <w:szCs w:val="32"/>
        </w:rPr>
        <w:lastRenderedPageBreak/>
        <w:t>13.</w:t>
      </w:r>
      <w:r w:rsidRPr="002043F1">
        <w:rPr>
          <w:sz w:val="32"/>
          <w:szCs w:val="32"/>
        </w:rPr>
        <w:t xml:space="preserve">2 </w:t>
      </w:r>
      <w:proofErr w:type="spellStart"/>
      <w:r w:rsidRPr="002043F1">
        <w:rPr>
          <w:sz w:val="32"/>
          <w:szCs w:val="32"/>
        </w:rPr>
        <w:t>Hibrit</w:t>
      </w:r>
      <w:proofErr w:type="spellEnd"/>
      <w:r w:rsidRPr="002043F1">
        <w:rPr>
          <w:sz w:val="32"/>
          <w:szCs w:val="32"/>
        </w:rPr>
        <w:t xml:space="preserve"> </w:t>
      </w:r>
      <w:proofErr w:type="spellStart"/>
      <w:r w:rsidRPr="002043F1">
        <w:rPr>
          <w:sz w:val="32"/>
          <w:szCs w:val="32"/>
        </w:rPr>
        <w:t>Çalışma</w:t>
      </w:r>
      <w:proofErr w:type="spellEnd"/>
      <w:r w:rsidRPr="002043F1">
        <w:rPr>
          <w:sz w:val="32"/>
          <w:szCs w:val="32"/>
        </w:rPr>
        <w:t xml:space="preserve"> </w:t>
      </w:r>
      <w:proofErr w:type="spellStart"/>
      <w:r w:rsidRPr="002043F1">
        <w:rPr>
          <w:sz w:val="32"/>
          <w:szCs w:val="32"/>
        </w:rPr>
        <w:t>Ortamı</w:t>
      </w:r>
      <w:proofErr w:type="spellEnd"/>
      <w:r w:rsidRPr="002043F1">
        <w:rPr>
          <w:sz w:val="32"/>
          <w:szCs w:val="32"/>
        </w:rPr>
        <w:t xml:space="preserve"> </w:t>
      </w:r>
      <w:proofErr w:type="spellStart"/>
      <w:r w:rsidRPr="002043F1">
        <w:rPr>
          <w:sz w:val="32"/>
          <w:szCs w:val="32"/>
        </w:rPr>
        <w:t>Desteği</w:t>
      </w:r>
      <w:proofErr w:type="spellEnd"/>
    </w:p>
    <w:p w14:paraId="494C9C33" w14:textId="77777777" w:rsidR="002043F1" w:rsidRPr="002043F1" w:rsidRDefault="002043F1" w:rsidP="002043F1">
      <w:pPr>
        <w:numPr>
          <w:ilvl w:val="0"/>
          <w:numId w:val="79"/>
        </w:numPr>
        <w:rPr>
          <w:lang w:val="tr-TR"/>
        </w:rPr>
      </w:pPr>
      <w:r w:rsidRPr="002043F1">
        <w:rPr>
          <w:lang w:val="tr-TR"/>
        </w:rPr>
        <w:t>Uzaktan çalışma için güvenli erişim çözümleri</w:t>
      </w:r>
    </w:p>
    <w:p w14:paraId="1B113BAD" w14:textId="77777777" w:rsidR="002043F1" w:rsidRPr="002043F1" w:rsidRDefault="002043F1" w:rsidP="002043F1">
      <w:pPr>
        <w:numPr>
          <w:ilvl w:val="0"/>
          <w:numId w:val="79"/>
        </w:numPr>
        <w:rPr>
          <w:lang w:val="tr-TR"/>
        </w:rPr>
      </w:pPr>
      <w:r w:rsidRPr="002043F1">
        <w:rPr>
          <w:lang w:val="tr-TR"/>
        </w:rPr>
        <w:t>Azure ile sorunsuz entegrasyon</w:t>
      </w:r>
    </w:p>
    <w:p w14:paraId="7F2B2BF1" w14:textId="77777777" w:rsidR="002043F1" w:rsidRPr="002043F1" w:rsidRDefault="002043F1" w:rsidP="002043F1">
      <w:pPr>
        <w:numPr>
          <w:ilvl w:val="0"/>
          <w:numId w:val="79"/>
        </w:numPr>
        <w:rPr>
          <w:lang w:val="tr-TR"/>
        </w:rPr>
      </w:pPr>
      <w:r w:rsidRPr="002043F1">
        <w:rPr>
          <w:lang w:val="tr-TR"/>
        </w:rPr>
        <w:t>Şirket içi ve bulut kaynaklarını birleştiren yaklaşım</w:t>
      </w:r>
    </w:p>
    <w:p w14:paraId="3641C36C" w14:textId="77777777" w:rsidR="002043F1" w:rsidRPr="002043F1" w:rsidRDefault="002043F1" w:rsidP="002043F1">
      <w:pPr>
        <w:numPr>
          <w:ilvl w:val="0"/>
          <w:numId w:val="79"/>
        </w:numPr>
        <w:rPr>
          <w:lang w:val="tr-TR"/>
        </w:rPr>
      </w:pPr>
      <w:r w:rsidRPr="002043F1">
        <w:rPr>
          <w:lang w:val="tr-TR"/>
        </w:rPr>
        <w:t xml:space="preserve">Uzak lokasyonlar arası bağlantı ve yönetim </w:t>
      </w:r>
      <w:proofErr w:type="spellStart"/>
      <w:r w:rsidRPr="002043F1">
        <w:rPr>
          <w:lang w:val="tr-TR"/>
        </w:rPr>
        <w:t>kolaylığ</w:t>
      </w:r>
      <w:proofErr w:type="spellEnd"/>
    </w:p>
    <w:p w14:paraId="1F11DCEE" w14:textId="6960C689" w:rsidR="00617483" w:rsidRDefault="002043F1" w:rsidP="00617483">
      <w:pPr>
        <w:pStyle w:val="Balk3"/>
        <w:rPr>
          <w:sz w:val="28"/>
          <w:szCs w:val="28"/>
        </w:rPr>
      </w:pPr>
      <w:r>
        <w:rPr>
          <w:sz w:val="28"/>
          <w:szCs w:val="28"/>
        </w:rPr>
        <w:t>13</w:t>
      </w:r>
      <w:r w:rsidRPr="002043F1">
        <w:rPr>
          <w:sz w:val="28"/>
          <w:szCs w:val="28"/>
        </w:rPr>
        <w:t>.3</w:t>
      </w:r>
      <w:r>
        <w:rPr>
          <w:sz w:val="28"/>
          <w:szCs w:val="28"/>
        </w:rPr>
        <w:t xml:space="preserve"> </w:t>
      </w:r>
      <w:proofErr w:type="spellStart"/>
      <w:r w:rsidRPr="002043F1">
        <w:rPr>
          <w:sz w:val="28"/>
          <w:szCs w:val="28"/>
        </w:rPr>
        <w:t>Maliyet</w:t>
      </w:r>
      <w:proofErr w:type="spellEnd"/>
      <w:r w:rsidRPr="002043F1">
        <w:rPr>
          <w:sz w:val="28"/>
          <w:szCs w:val="28"/>
        </w:rPr>
        <w:t xml:space="preserve"> </w:t>
      </w:r>
      <w:proofErr w:type="spellStart"/>
      <w:r w:rsidRPr="002043F1">
        <w:rPr>
          <w:sz w:val="28"/>
          <w:szCs w:val="28"/>
        </w:rPr>
        <w:t>Avantajları</w:t>
      </w:r>
      <w:proofErr w:type="spellEnd"/>
    </w:p>
    <w:p w14:paraId="76FD9F7B" w14:textId="77777777" w:rsidR="002043F1" w:rsidRPr="002043F1" w:rsidRDefault="002043F1" w:rsidP="002043F1">
      <w:pPr>
        <w:numPr>
          <w:ilvl w:val="0"/>
          <w:numId w:val="80"/>
        </w:numPr>
        <w:rPr>
          <w:lang w:val="tr-TR"/>
        </w:rPr>
      </w:pPr>
      <w:r w:rsidRPr="002043F1">
        <w:rPr>
          <w:lang w:val="tr-TR"/>
        </w:rPr>
        <w:t>Donanım kaynaklarını daha verimli kullanma</w:t>
      </w:r>
    </w:p>
    <w:p w14:paraId="7ADC3960" w14:textId="77777777" w:rsidR="002043F1" w:rsidRPr="002043F1" w:rsidRDefault="002043F1" w:rsidP="002043F1">
      <w:pPr>
        <w:numPr>
          <w:ilvl w:val="0"/>
          <w:numId w:val="80"/>
        </w:numPr>
        <w:rPr>
          <w:lang w:val="tr-TR"/>
        </w:rPr>
      </w:pPr>
      <w:r w:rsidRPr="002043F1">
        <w:rPr>
          <w:lang w:val="tr-TR"/>
        </w:rPr>
        <w:t>Enerji tüketiminde azalma</w:t>
      </w:r>
    </w:p>
    <w:p w14:paraId="6D921647" w14:textId="77777777" w:rsidR="002043F1" w:rsidRPr="002043F1" w:rsidRDefault="002043F1" w:rsidP="002043F1">
      <w:pPr>
        <w:numPr>
          <w:ilvl w:val="0"/>
          <w:numId w:val="80"/>
        </w:numPr>
        <w:rPr>
          <w:lang w:val="tr-TR"/>
        </w:rPr>
      </w:pPr>
      <w:r w:rsidRPr="002043F1">
        <w:rPr>
          <w:lang w:val="tr-TR"/>
        </w:rPr>
        <w:t>Yönetim karmaşıklığının azalması ile işletim maliyetlerinde düşüş</w:t>
      </w:r>
    </w:p>
    <w:p w14:paraId="186D8C1E" w14:textId="77777777" w:rsidR="002043F1" w:rsidRPr="002043F1" w:rsidRDefault="002043F1" w:rsidP="002043F1">
      <w:pPr>
        <w:numPr>
          <w:ilvl w:val="0"/>
          <w:numId w:val="80"/>
        </w:numPr>
        <w:rPr>
          <w:lang w:val="tr-TR"/>
        </w:rPr>
      </w:pPr>
      <w:r w:rsidRPr="002043F1">
        <w:rPr>
          <w:lang w:val="tr-TR"/>
        </w:rPr>
        <w:t>Lisanslama seçenekleri ile ihtiyaca uygun maliyetlendirme</w:t>
      </w:r>
    </w:p>
    <w:p w14:paraId="5823B3AE" w14:textId="77777777" w:rsidR="002043F1" w:rsidRPr="002043F1" w:rsidRDefault="002043F1" w:rsidP="002043F1"/>
    <w:p w14:paraId="66F03515" w14:textId="7B70B3DF" w:rsidR="00617483" w:rsidRDefault="002043F1" w:rsidP="00617483">
      <w:pPr>
        <w:pStyle w:val="Balk4"/>
        <w:rPr>
          <w:sz w:val="28"/>
          <w:szCs w:val="28"/>
        </w:rPr>
      </w:pPr>
      <w:r>
        <w:rPr>
          <w:sz w:val="28"/>
          <w:szCs w:val="28"/>
        </w:rPr>
        <w:t>13.4</w:t>
      </w:r>
      <w:r w:rsidRPr="002043F1">
        <w:rPr>
          <w:sz w:val="28"/>
          <w:szCs w:val="28"/>
        </w:rPr>
        <w:t xml:space="preserve"> Uzun </w:t>
      </w:r>
      <w:proofErr w:type="spellStart"/>
      <w:r w:rsidRPr="002043F1">
        <w:rPr>
          <w:sz w:val="28"/>
          <w:szCs w:val="28"/>
        </w:rPr>
        <w:t>Süreli</w:t>
      </w:r>
      <w:proofErr w:type="spellEnd"/>
      <w:r w:rsidRPr="002043F1">
        <w:rPr>
          <w:sz w:val="28"/>
          <w:szCs w:val="28"/>
        </w:rPr>
        <w:t xml:space="preserve"> </w:t>
      </w:r>
      <w:proofErr w:type="spellStart"/>
      <w:r w:rsidRPr="002043F1">
        <w:rPr>
          <w:sz w:val="28"/>
          <w:szCs w:val="28"/>
        </w:rPr>
        <w:t>Destek</w:t>
      </w:r>
      <w:proofErr w:type="spellEnd"/>
    </w:p>
    <w:p w14:paraId="3DE8C138" w14:textId="77777777" w:rsidR="002043F1" w:rsidRPr="002043F1" w:rsidRDefault="002043F1" w:rsidP="002043F1">
      <w:pPr>
        <w:numPr>
          <w:ilvl w:val="0"/>
          <w:numId w:val="81"/>
        </w:numPr>
        <w:rPr>
          <w:lang w:val="tr-TR"/>
        </w:rPr>
      </w:pPr>
      <w:r w:rsidRPr="002043F1">
        <w:rPr>
          <w:lang w:val="tr-TR"/>
        </w:rPr>
        <w:t>Microsoft'un 10 yıllık destek politikası</w:t>
      </w:r>
    </w:p>
    <w:p w14:paraId="254969B9" w14:textId="77777777" w:rsidR="002043F1" w:rsidRPr="002043F1" w:rsidRDefault="002043F1" w:rsidP="002043F1">
      <w:pPr>
        <w:numPr>
          <w:ilvl w:val="0"/>
          <w:numId w:val="81"/>
        </w:numPr>
        <w:rPr>
          <w:lang w:val="tr-TR"/>
        </w:rPr>
      </w:pPr>
      <w:r w:rsidRPr="002043F1">
        <w:rPr>
          <w:lang w:val="tr-TR"/>
        </w:rPr>
        <w:t>Düzenli güvenlik güncellemeleri</w:t>
      </w:r>
    </w:p>
    <w:p w14:paraId="0C6992A9" w14:textId="77777777" w:rsidR="002043F1" w:rsidRPr="002043F1" w:rsidRDefault="002043F1" w:rsidP="002043F1">
      <w:pPr>
        <w:numPr>
          <w:ilvl w:val="0"/>
          <w:numId w:val="81"/>
        </w:numPr>
        <w:rPr>
          <w:lang w:val="tr-TR"/>
        </w:rPr>
      </w:pPr>
      <w:r w:rsidRPr="002043F1">
        <w:rPr>
          <w:lang w:val="tr-TR"/>
        </w:rPr>
        <w:t>Teknoloji değişimlerine uyum için yol haritası</w:t>
      </w:r>
    </w:p>
    <w:p w14:paraId="492C1691" w14:textId="77777777" w:rsidR="002043F1" w:rsidRPr="002043F1" w:rsidRDefault="002043F1" w:rsidP="002043F1">
      <w:pPr>
        <w:numPr>
          <w:ilvl w:val="0"/>
          <w:numId w:val="81"/>
        </w:numPr>
        <w:rPr>
          <w:lang w:val="tr-TR"/>
        </w:rPr>
      </w:pPr>
      <w:r w:rsidRPr="002043F1">
        <w:rPr>
          <w:lang w:val="tr-TR"/>
        </w:rPr>
        <w:t>Geniş ekosistem ve danışman ağı</w:t>
      </w:r>
    </w:p>
    <w:p w14:paraId="4D7FC47D" w14:textId="77777777" w:rsidR="00617483" w:rsidRPr="00617483" w:rsidRDefault="00617483" w:rsidP="00617483"/>
    <w:p w14:paraId="39A1D756" w14:textId="73AA5283" w:rsidR="00536551" w:rsidRDefault="002043F1">
      <w:pPr>
        <w:pStyle w:val="Balk1"/>
      </w:pPr>
      <w:r>
        <w:t>14</w:t>
      </w:r>
      <w:r w:rsidR="00767577">
        <w:t>.</w:t>
      </w:r>
      <w:r w:rsidRPr="002043F1">
        <w:t xml:space="preserve">Sonuç </w:t>
      </w:r>
      <w:proofErr w:type="spellStart"/>
      <w:r w:rsidRPr="002043F1">
        <w:t>ve</w:t>
      </w:r>
      <w:proofErr w:type="spellEnd"/>
      <w:r w:rsidRPr="002043F1">
        <w:t xml:space="preserve"> </w:t>
      </w:r>
      <w:proofErr w:type="spellStart"/>
      <w:r w:rsidRPr="002043F1">
        <w:t>Gelecek</w:t>
      </w:r>
      <w:proofErr w:type="spellEnd"/>
      <w:r w:rsidRPr="002043F1">
        <w:t xml:space="preserve"> </w:t>
      </w:r>
      <w:proofErr w:type="spellStart"/>
      <w:r w:rsidRPr="002043F1">
        <w:t>Perspektifi</w:t>
      </w:r>
      <w:proofErr w:type="spellEnd"/>
    </w:p>
    <w:p w14:paraId="0A6B71DB" w14:textId="77777777" w:rsidR="002043F1" w:rsidRPr="002043F1" w:rsidRDefault="002043F1" w:rsidP="002043F1">
      <w:pPr>
        <w:rPr>
          <w:lang w:val="tr-TR"/>
        </w:rPr>
      </w:pPr>
      <w:r w:rsidRPr="002043F1">
        <w:rPr>
          <w:lang w:val="tr-TR"/>
        </w:rPr>
        <w:t>Windows Server 2022, modern işletmelerin artan güvenlik ihtiyaçlarını karşılarken, hibrit bulut çözümleri ile de geleceğe hazır bir altyapı sunar. Küçük işletmelerden büyük kuruluşlara kadar farklı ölçeklerdeki şirketler için uygun seçenekler barındırır.</w:t>
      </w:r>
    </w:p>
    <w:p w14:paraId="56FBA4C4" w14:textId="77777777" w:rsidR="002043F1" w:rsidRPr="002043F1" w:rsidRDefault="002043F1" w:rsidP="002043F1">
      <w:pPr>
        <w:rPr>
          <w:lang w:val="tr-TR"/>
        </w:rPr>
      </w:pPr>
      <w:r w:rsidRPr="002043F1">
        <w:rPr>
          <w:lang w:val="tr-TR"/>
        </w:rPr>
        <w:t>İşletmeler daha fazla dijitalleştikçe ve siber tehditler arttıkça, Windows Server 2022 gibi güvenlik odaklı, esnek ve performanslı bir sunucu işletim sistemi, başarılı BT altyapısının kritik bir bileşeni olmaya devam edecektir.</w:t>
      </w:r>
    </w:p>
    <w:p w14:paraId="0EECD49D" w14:textId="77777777" w:rsidR="002043F1" w:rsidRPr="002043F1" w:rsidRDefault="002043F1" w:rsidP="002043F1">
      <w:pPr>
        <w:rPr>
          <w:lang w:val="tr-TR"/>
        </w:rPr>
      </w:pPr>
      <w:r w:rsidRPr="002043F1">
        <w:rPr>
          <w:lang w:val="tr-TR"/>
        </w:rPr>
        <w:t>Bulut teknolojilerine geçiş yapmak isteyen ancak bazı sistemlerini şirket içinde tutmak isteyen kurumlar için de hibrit çözümleriyle ideal bir platform oluşturmaktadır.</w:t>
      </w:r>
    </w:p>
    <w:p w14:paraId="275B0FF9" w14:textId="77777777" w:rsidR="005A5394" w:rsidRPr="005A5394" w:rsidRDefault="00767577" w:rsidP="005A5394">
      <w:pPr>
        <w:pStyle w:val="Balk1"/>
        <w:rPr>
          <w:sz w:val="32"/>
          <w:szCs w:val="32"/>
        </w:rPr>
      </w:pPr>
      <w:r w:rsidRPr="005A5394">
        <w:rPr>
          <w:sz w:val="32"/>
          <w:szCs w:val="32"/>
        </w:rPr>
        <w:lastRenderedPageBreak/>
        <w:t>Kaynakça</w:t>
      </w:r>
    </w:p>
    <w:p w14:paraId="22E1FD4A" w14:textId="77777777" w:rsidR="00884AB7" w:rsidRPr="00884AB7" w:rsidRDefault="00884AB7" w:rsidP="00884AB7">
      <w:pPr>
        <w:pStyle w:val="ListeNumaras"/>
        <w:rPr>
          <w:sz w:val="24"/>
          <w:szCs w:val="24"/>
          <w:lang w:val="tr-TR"/>
        </w:rPr>
      </w:pPr>
      <w:r w:rsidRPr="00884AB7">
        <w:rPr>
          <w:sz w:val="24"/>
          <w:szCs w:val="24"/>
          <w:lang w:val="tr-TR"/>
        </w:rPr>
        <w:t xml:space="preserve">Microsoft Corporation. "Windows Server 2022 Teknik Dokümantasyonu". Microsoft </w:t>
      </w:r>
      <w:proofErr w:type="spellStart"/>
      <w:r w:rsidRPr="00884AB7">
        <w:rPr>
          <w:sz w:val="24"/>
          <w:szCs w:val="24"/>
          <w:lang w:val="tr-TR"/>
        </w:rPr>
        <w:t>Docs</w:t>
      </w:r>
      <w:proofErr w:type="spellEnd"/>
      <w:r w:rsidRPr="00884AB7">
        <w:rPr>
          <w:sz w:val="24"/>
          <w:szCs w:val="24"/>
          <w:lang w:val="tr-TR"/>
        </w:rPr>
        <w:t>, 2022.</w:t>
      </w:r>
    </w:p>
    <w:p w14:paraId="52BEB8FA" w14:textId="77777777" w:rsidR="00884AB7" w:rsidRPr="00884AB7" w:rsidRDefault="00884AB7" w:rsidP="00884AB7">
      <w:pPr>
        <w:pStyle w:val="ListeNumaras"/>
        <w:rPr>
          <w:sz w:val="24"/>
          <w:szCs w:val="24"/>
          <w:lang w:val="tr-TR"/>
        </w:rPr>
      </w:pPr>
      <w:r w:rsidRPr="00884AB7">
        <w:rPr>
          <w:sz w:val="24"/>
          <w:szCs w:val="24"/>
          <w:lang w:val="tr-TR"/>
        </w:rPr>
        <w:t>Öktem, Huzeyfe. "Windows Server 2022: Temel Özellikler ve Kullanım Alanları". Powerpoint Sunumu, 2025.</w:t>
      </w:r>
    </w:p>
    <w:p w14:paraId="79CB3864" w14:textId="77777777" w:rsidR="00884AB7" w:rsidRPr="00884AB7" w:rsidRDefault="00884AB7" w:rsidP="00884AB7">
      <w:pPr>
        <w:pStyle w:val="ListeNumaras"/>
        <w:rPr>
          <w:sz w:val="24"/>
          <w:szCs w:val="24"/>
          <w:lang w:val="tr-TR"/>
        </w:rPr>
      </w:pPr>
      <w:r w:rsidRPr="00884AB7">
        <w:rPr>
          <w:sz w:val="24"/>
          <w:szCs w:val="24"/>
          <w:lang w:val="tr-TR"/>
        </w:rPr>
        <w:t>Microsoft Security Team. "</w:t>
      </w:r>
      <w:proofErr w:type="spellStart"/>
      <w:r w:rsidRPr="00884AB7">
        <w:rPr>
          <w:sz w:val="24"/>
          <w:szCs w:val="24"/>
          <w:lang w:val="tr-TR"/>
        </w:rPr>
        <w:t>Secured-core</w:t>
      </w:r>
      <w:proofErr w:type="spellEnd"/>
      <w:r w:rsidRPr="00884AB7">
        <w:rPr>
          <w:sz w:val="24"/>
          <w:szCs w:val="24"/>
          <w:lang w:val="tr-TR"/>
        </w:rPr>
        <w:t xml:space="preserve"> Server: Donanımdan Uygulamaya Güvenlik". Microsoft Security </w:t>
      </w:r>
      <w:proofErr w:type="spellStart"/>
      <w:r w:rsidRPr="00884AB7">
        <w:rPr>
          <w:sz w:val="24"/>
          <w:szCs w:val="24"/>
          <w:lang w:val="tr-TR"/>
        </w:rPr>
        <w:t>Insights</w:t>
      </w:r>
      <w:proofErr w:type="spellEnd"/>
      <w:r w:rsidRPr="00884AB7">
        <w:rPr>
          <w:sz w:val="24"/>
          <w:szCs w:val="24"/>
          <w:lang w:val="tr-TR"/>
        </w:rPr>
        <w:t>, 2022.</w:t>
      </w:r>
    </w:p>
    <w:p w14:paraId="043F51E9" w14:textId="77777777" w:rsidR="00884AB7" w:rsidRPr="00884AB7" w:rsidRDefault="00884AB7" w:rsidP="00884AB7">
      <w:pPr>
        <w:pStyle w:val="ListeNumaras"/>
        <w:rPr>
          <w:sz w:val="24"/>
          <w:szCs w:val="24"/>
          <w:lang w:val="tr-TR"/>
        </w:rPr>
      </w:pPr>
      <w:r w:rsidRPr="00884AB7">
        <w:rPr>
          <w:sz w:val="24"/>
          <w:szCs w:val="24"/>
          <w:lang w:val="tr-TR"/>
        </w:rPr>
        <w:t xml:space="preserve">Smith, John. "Enterprise Windows Server Deployment Guide". IT Professional </w:t>
      </w:r>
      <w:proofErr w:type="spellStart"/>
      <w:r w:rsidRPr="00884AB7">
        <w:rPr>
          <w:sz w:val="24"/>
          <w:szCs w:val="24"/>
          <w:lang w:val="tr-TR"/>
        </w:rPr>
        <w:t>Press</w:t>
      </w:r>
      <w:proofErr w:type="spellEnd"/>
      <w:r w:rsidRPr="00884AB7">
        <w:rPr>
          <w:sz w:val="24"/>
          <w:szCs w:val="24"/>
          <w:lang w:val="tr-TR"/>
        </w:rPr>
        <w:t>, 2023.</w:t>
      </w:r>
    </w:p>
    <w:p w14:paraId="0C361B9C" w14:textId="77777777" w:rsidR="00884AB7" w:rsidRPr="00884AB7" w:rsidRDefault="00884AB7" w:rsidP="00884AB7">
      <w:pPr>
        <w:pStyle w:val="ListeNumaras"/>
        <w:rPr>
          <w:sz w:val="24"/>
          <w:szCs w:val="24"/>
          <w:lang w:val="tr-TR"/>
        </w:rPr>
      </w:pPr>
      <w:r w:rsidRPr="00884AB7">
        <w:rPr>
          <w:sz w:val="24"/>
          <w:szCs w:val="24"/>
          <w:lang w:val="tr-TR"/>
        </w:rPr>
        <w:t xml:space="preserve">Microsoft Technical </w:t>
      </w:r>
      <w:proofErr w:type="spellStart"/>
      <w:r w:rsidRPr="00884AB7">
        <w:rPr>
          <w:sz w:val="24"/>
          <w:szCs w:val="24"/>
          <w:lang w:val="tr-TR"/>
        </w:rPr>
        <w:t>Community</w:t>
      </w:r>
      <w:proofErr w:type="spellEnd"/>
      <w:r w:rsidRPr="00884AB7">
        <w:rPr>
          <w:sz w:val="24"/>
          <w:szCs w:val="24"/>
          <w:lang w:val="tr-TR"/>
        </w:rPr>
        <w:t xml:space="preserve">. "Windows Server 2022 Security Best </w:t>
      </w:r>
      <w:proofErr w:type="spellStart"/>
      <w:r w:rsidRPr="00884AB7">
        <w:rPr>
          <w:sz w:val="24"/>
          <w:szCs w:val="24"/>
          <w:lang w:val="tr-TR"/>
        </w:rPr>
        <w:t>Practices</w:t>
      </w:r>
      <w:proofErr w:type="spellEnd"/>
      <w:r w:rsidRPr="00884AB7">
        <w:rPr>
          <w:sz w:val="24"/>
          <w:szCs w:val="24"/>
          <w:lang w:val="tr-TR"/>
        </w:rPr>
        <w:t xml:space="preserve">". Microsoft </w:t>
      </w:r>
      <w:proofErr w:type="spellStart"/>
      <w:r w:rsidRPr="00884AB7">
        <w:rPr>
          <w:sz w:val="24"/>
          <w:szCs w:val="24"/>
          <w:lang w:val="tr-TR"/>
        </w:rPr>
        <w:t>Tech</w:t>
      </w:r>
      <w:proofErr w:type="spellEnd"/>
      <w:r w:rsidRPr="00884AB7">
        <w:rPr>
          <w:sz w:val="24"/>
          <w:szCs w:val="24"/>
          <w:lang w:val="tr-TR"/>
        </w:rPr>
        <w:t xml:space="preserve"> </w:t>
      </w:r>
      <w:proofErr w:type="spellStart"/>
      <w:r w:rsidRPr="00884AB7">
        <w:rPr>
          <w:sz w:val="24"/>
          <w:szCs w:val="24"/>
          <w:lang w:val="tr-TR"/>
        </w:rPr>
        <w:t>Community</w:t>
      </w:r>
      <w:proofErr w:type="spellEnd"/>
      <w:r w:rsidRPr="00884AB7">
        <w:rPr>
          <w:sz w:val="24"/>
          <w:szCs w:val="24"/>
          <w:lang w:val="tr-TR"/>
        </w:rPr>
        <w:t xml:space="preserve"> White </w:t>
      </w:r>
      <w:proofErr w:type="spellStart"/>
      <w:r w:rsidRPr="00884AB7">
        <w:rPr>
          <w:sz w:val="24"/>
          <w:szCs w:val="24"/>
          <w:lang w:val="tr-TR"/>
        </w:rPr>
        <w:t>Paper</w:t>
      </w:r>
      <w:proofErr w:type="spellEnd"/>
      <w:r w:rsidRPr="00884AB7">
        <w:rPr>
          <w:sz w:val="24"/>
          <w:szCs w:val="24"/>
          <w:lang w:val="tr-TR"/>
        </w:rPr>
        <w:t>, 2022.</w:t>
      </w:r>
    </w:p>
    <w:p w14:paraId="12CDD97C" w14:textId="77777777" w:rsidR="00884AB7" w:rsidRPr="00884AB7" w:rsidRDefault="00884AB7" w:rsidP="00884AB7">
      <w:pPr>
        <w:pStyle w:val="ListeNumaras"/>
        <w:rPr>
          <w:sz w:val="24"/>
          <w:szCs w:val="24"/>
          <w:lang w:val="tr-TR"/>
        </w:rPr>
      </w:pPr>
      <w:r w:rsidRPr="00884AB7">
        <w:rPr>
          <w:sz w:val="24"/>
          <w:szCs w:val="24"/>
          <w:lang w:val="tr-TR"/>
        </w:rPr>
        <w:t xml:space="preserve">Azure Cloud Solutions Team. "Hibrit Bulut ve Windows Server 2022 Entegrasyonu". Microsoft Azure </w:t>
      </w:r>
      <w:proofErr w:type="spellStart"/>
      <w:r w:rsidRPr="00884AB7">
        <w:rPr>
          <w:sz w:val="24"/>
          <w:szCs w:val="24"/>
          <w:lang w:val="tr-TR"/>
        </w:rPr>
        <w:t>Resources</w:t>
      </w:r>
      <w:proofErr w:type="spellEnd"/>
      <w:r w:rsidRPr="00884AB7">
        <w:rPr>
          <w:sz w:val="24"/>
          <w:szCs w:val="24"/>
          <w:lang w:val="tr-TR"/>
        </w:rPr>
        <w:t>, 2023.</w:t>
      </w:r>
    </w:p>
    <w:p w14:paraId="7E1D2B28" w14:textId="77777777" w:rsidR="00884AB7" w:rsidRPr="00884AB7" w:rsidRDefault="00884AB7" w:rsidP="00884AB7">
      <w:pPr>
        <w:pStyle w:val="ListeNumaras"/>
        <w:rPr>
          <w:sz w:val="24"/>
          <w:szCs w:val="24"/>
          <w:lang w:val="tr-TR"/>
        </w:rPr>
      </w:pPr>
      <w:proofErr w:type="spellStart"/>
      <w:r w:rsidRPr="00884AB7">
        <w:rPr>
          <w:sz w:val="24"/>
          <w:szCs w:val="24"/>
          <w:lang w:val="tr-TR"/>
        </w:rPr>
        <w:t>Trusted</w:t>
      </w:r>
      <w:proofErr w:type="spellEnd"/>
      <w:r w:rsidRPr="00884AB7">
        <w:rPr>
          <w:sz w:val="24"/>
          <w:szCs w:val="24"/>
          <w:lang w:val="tr-TR"/>
        </w:rPr>
        <w:t xml:space="preserve"> Computing </w:t>
      </w:r>
      <w:proofErr w:type="spellStart"/>
      <w:r w:rsidRPr="00884AB7">
        <w:rPr>
          <w:sz w:val="24"/>
          <w:szCs w:val="24"/>
          <w:lang w:val="tr-TR"/>
        </w:rPr>
        <w:t>Group</w:t>
      </w:r>
      <w:proofErr w:type="spellEnd"/>
      <w:r w:rsidRPr="00884AB7">
        <w:rPr>
          <w:sz w:val="24"/>
          <w:szCs w:val="24"/>
          <w:lang w:val="tr-TR"/>
        </w:rPr>
        <w:t xml:space="preserve">. "TPM 2.0 </w:t>
      </w:r>
      <w:proofErr w:type="spellStart"/>
      <w:r w:rsidRPr="00884AB7">
        <w:rPr>
          <w:sz w:val="24"/>
          <w:szCs w:val="24"/>
          <w:lang w:val="tr-TR"/>
        </w:rPr>
        <w:t>Specification</w:t>
      </w:r>
      <w:proofErr w:type="spellEnd"/>
      <w:r w:rsidRPr="00884AB7">
        <w:rPr>
          <w:sz w:val="24"/>
          <w:szCs w:val="24"/>
          <w:lang w:val="tr-TR"/>
        </w:rPr>
        <w:t xml:space="preserve"> </w:t>
      </w:r>
      <w:proofErr w:type="spellStart"/>
      <w:r w:rsidRPr="00884AB7">
        <w:rPr>
          <w:sz w:val="24"/>
          <w:szCs w:val="24"/>
          <w:lang w:val="tr-TR"/>
        </w:rPr>
        <w:t>Overview</w:t>
      </w:r>
      <w:proofErr w:type="spellEnd"/>
      <w:r w:rsidRPr="00884AB7">
        <w:rPr>
          <w:sz w:val="24"/>
          <w:szCs w:val="24"/>
          <w:lang w:val="tr-TR"/>
        </w:rPr>
        <w:t>". TCG Publications, 2021.</w:t>
      </w:r>
    </w:p>
    <w:p w14:paraId="400D97D1" w14:textId="77777777" w:rsidR="00884AB7" w:rsidRPr="00884AB7" w:rsidRDefault="00884AB7" w:rsidP="00884AB7">
      <w:pPr>
        <w:pStyle w:val="ListeNumaras"/>
        <w:rPr>
          <w:sz w:val="24"/>
          <w:szCs w:val="24"/>
          <w:lang w:val="tr-TR"/>
        </w:rPr>
      </w:pPr>
      <w:r w:rsidRPr="00884AB7">
        <w:rPr>
          <w:sz w:val="24"/>
          <w:szCs w:val="24"/>
          <w:lang w:val="tr-TR"/>
        </w:rPr>
        <w:t>Anderson, Robert. "Modern Sunucu Güvenliği: İlkeler ve Uygulamalar". Siber Güvenlik Yayınları, 2023.</w:t>
      </w:r>
    </w:p>
    <w:p w14:paraId="6485F12F" w14:textId="77777777" w:rsidR="00884AB7" w:rsidRPr="00884AB7" w:rsidRDefault="00884AB7" w:rsidP="00884AB7">
      <w:pPr>
        <w:pStyle w:val="ListeNumaras"/>
        <w:rPr>
          <w:sz w:val="24"/>
          <w:szCs w:val="24"/>
          <w:lang w:val="tr-TR"/>
        </w:rPr>
      </w:pPr>
      <w:r w:rsidRPr="00884AB7">
        <w:rPr>
          <w:sz w:val="24"/>
          <w:szCs w:val="24"/>
          <w:lang w:val="tr-TR"/>
        </w:rPr>
        <w:t>UEFI Forum. "</w:t>
      </w:r>
      <w:proofErr w:type="spellStart"/>
      <w:r w:rsidRPr="00884AB7">
        <w:rPr>
          <w:sz w:val="24"/>
          <w:szCs w:val="24"/>
          <w:lang w:val="tr-TR"/>
        </w:rPr>
        <w:t>Secure</w:t>
      </w:r>
      <w:proofErr w:type="spellEnd"/>
      <w:r w:rsidRPr="00884AB7">
        <w:rPr>
          <w:sz w:val="24"/>
          <w:szCs w:val="24"/>
          <w:lang w:val="tr-TR"/>
        </w:rPr>
        <w:t xml:space="preserve"> </w:t>
      </w:r>
      <w:proofErr w:type="spellStart"/>
      <w:r w:rsidRPr="00884AB7">
        <w:rPr>
          <w:sz w:val="24"/>
          <w:szCs w:val="24"/>
          <w:lang w:val="tr-TR"/>
        </w:rPr>
        <w:t>Boot</w:t>
      </w:r>
      <w:proofErr w:type="spellEnd"/>
      <w:r w:rsidRPr="00884AB7">
        <w:rPr>
          <w:sz w:val="24"/>
          <w:szCs w:val="24"/>
          <w:lang w:val="tr-TR"/>
        </w:rPr>
        <w:t xml:space="preserve"> </w:t>
      </w:r>
      <w:proofErr w:type="spellStart"/>
      <w:r w:rsidRPr="00884AB7">
        <w:rPr>
          <w:sz w:val="24"/>
          <w:szCs w:val="24"/>
          <w:lang w:val="tr-TR"/>
        </w:rPr>
        <w:t>Implementation</w:t>
      </w:r>
      <w:proofErr w:type="spellEnd"/>
      <w:r w:rsidRPr="00884AB7">
        <w:rPr>
          <w:sz w:val="24"/>
          <w:szCs w:val="24"/>
          <w:lang w:val="tr-TR"/>
        </w:rPr>
        <w:t xml:space="preserve"> Guide". UEFI Technical </w:t>
      </w:r>
      <w:proofErr w:type="spellStart"/>
      <w:r w:rsidRPr="00884AB7">
        <w:rPr>
          <w:sz w:val="24"/>
          <w:szCs w:val="24"/>
          <w:lang w:val="tr-TR"/>
        </w:rPr>
        <w:t>Papers</w:t>
      </w:r>
      <w:proofErr w:type="spellEnd"/>
      <w:r w:rsidRPr="00884AB7">
        <w:rPr>
          <w:sz w:val="24"/>
          <w:szCs w:val="24"/>
          <w:lang w:val="tr-TR"/>
        </w:rPr>
        <w:t>, 2021.</w:t>
      </w:r>
    </w:p>
    <w:p w14:paraId="01828420" w14:textId="77777777" w:rsidR="00884AB7" w:rsidRPr="00884AB7" w:rsidRDefault="00884AB7" w:rsidP="00884AB7">
      <w:pPr>
        <w:pStyle w:val="ListeNumaras"/>
        <w:rPr>
          <w:sz w:val="24"/>
          <w:szCs w:val="24"/>
          <w:lang w:val="tr-TR"/>
        </w:rPr>
      </w:pPr>
      <w:r w:rsidRPr="00884AB7">
        <w:rPr>
          <w:sz w:val="24"/>
          <w:szCs w:val="24"/>
          <w:lang w:val="tr-TR"/>
        </w:rPr>
        <w:t xml:space="preserve">Williams, David. "Windows Server 2022 in Enterprise </w:t>
      </w:r>
      <w:proofErr w:type="spellStart"/>
      <w:r w:rsidRPr="00884AB7">
        <w:rPr>
          <w:sz w:val="24"/>
          <w:szCs w:val="24"/>
          <w:lang w:val="tr-TR"/>
        </w:rPr>
        <w:t>Environments</w:t>
      </w:r>
      <w:proofErr w:type="spellEnd"/>
      <w:r w:rsidRPr="00884AB7">
        <w:rPr>
          <w:sz w:val="24"/>
          <w:szCs w:val="24"/>
          <w:lang w:val="tr-TR"/>
        </w:rPr>
        <w:t xml:space="preserve">". Server </w:t>
      </w:r>
      <w:proofErr w:type="spellStart"/>
      <w:r w:rsidRPr="00884AB7">
        <w:rPr>
          <w:sz w:val="24"/>
          <w:szCs w:val="24"/>
          <w:lang w:val="tr-TR"/>
        </w:rPr>
        <w:t>Technology</w:t>
      </w:r>
      <w:proofErr w:type="spellEnd"/>
      <w:r w:rsidRPr="00884AB7">
        <w:rPr>
          <w:sz w:val="24"/>
          <w:szCs w:val="24"/>
          <w:lang w:val="tr-TR"/>
        </w:rPr>
        <w:t xml:space="preserve"> </w:t>
      </w:r>
      <w:proofErr w:type="spellStart"/>
      <w:r w:rsidRPr="00884AB7">
        <w:rPr>
          <w:sz w:val="24"/>
          <w:szCs w:val="24"/>
          <w:lang w:val="tr-TR"/>
        </w:rPr>
        <w:t>Journal</w:t>
      </w:r>
      <w:proofErr w:type="spellEnd"/>
      <w:r w:rsidRPr="00884AB7">
        <w:rPr>
          <w:sz w:val="24"/>
          <w:szCs w:val="24"/>
          <w:lang w:val="tr-TR"/>
        </w:rPr>
        <w:t>, Cilt 12, Sayı 4, 2023.</w:t>
      </w:r>
    </w:p>
    <w:p w14:paraId="07137042" w14:textId="77777777" w:rsidR="00884AB7" w:rsidRPr="00884AB7" w:rsidRDefault="00884AB7" w:rsidP="00884AB7">
      <w:pPr>
        <w:pStyle w:val="ListeNumaras"/>
        <w:rPr>
          <w:sz w:val="24"/>
          <w:szCs w:val="24"/>
          <w:lang w:val="tr-TR"/>
        </w:rPr>
      </w:pPr>
      <w:r w:rsidRPr="00884AB7">
        <w:rPr>
          <w:sz w:val="24"/>
          <w:szCs w:val="24"/>
          <w:lang w:val="tr-TR"/>
        </w:rPr>
        <w:t>Kurumsal BT Sistemleri Derneği. "Kurumsal Sunucu Çözümleri ve Güvenlik". BT Profesyonel Dergisi, 2024.</w:t>
      </w:r>
    </w:p>
    <w:p w14:paraId="0FC64309" w14:textId="77777777" w:rsidR="00884AB7" w:rsidRPr="00884AB7" w:rsidRDefault="00884AB7" w:rsidP="00884AB7">
      <w:pPr>
        <w:pStyle w:val="ListeNumaras"/>
        <w:rPr>
          <w:sz w:val="24"/>
          <w:szCs w:val="24"/>
          <w:lang w:val="tr-TR"/>
        </w:rPr>
      </w:pPr>
      <w:r w:rsidRPr="00884AB7">
        <w:rPr>
          <w:sz w:val="24"/>
          <w:szCs w:val="24"/>
          <w:lang w:val="tr-TR"/>
        </w:rPr>
        <w:t xml:space="preserve">Microsoft Cloud Services. "Windows Server ve Azure </w:t>
      </w:r>
      <w:proofErr w:type="spellStart"/>
      <w:r w:rsidRPr="00884AB7">
        <w:rPr>
          <w:sz w:val="24"/>
          <w:szCs w:val="24"/>
          <w:lang w:val="tr-TR"/>
        </w:rPr>
        <w:t>Arc</w:t>
      </w:r>
      <w:proofErr w:type="spellEnd"/>
      <w:r w:rsidRPr="00884AB7">
        <w:rPr>
          <w:sz w:val="24"/>
          <w:szCs w:val="24"/>
          <w:lang w:val="tr-TR"/>
        </w:rPr>
        <w:t xml:space="preserve"> Entegrasyonu". Microsoft Cloud Blog, 2023.</w:t>
      </w:r>
    </w:p>
    <w:p w14:paraId="440671F2" w14:textId="77777777" w:rsidR="00884AB7" w:rsidRPr="00884AB7" w:rsidRDefault="00884AB7" w:rsidP="00884AB7">
      <w:pPr>
        <w:pStyle w:val="ListeNumaras"/>
        <w:rPr>
          <w:sz w:val="24"/>
          <w:szCs w:val="24"/>
          <w:lang w:val="tr-TR"/>
        </w:rPr>
      </w:pPr>
      <w:r w:rsidRPr="00884AB7">
        <w:rPr>
          <w:sz w:val="24"/>
          <w:szCs w:val="24"/>
          <w:lang w:val="tr-TR"/>
        </w:rPr>
        <w:t xml:space="preserve">Güvenlik Sistemleri Kurumu. "Sunucu Güvenliği: TPM ve </w:t>
      </w:r>
      <w:proofErr w:type="spellStart"/>
      <w:r w:rsidRPr="00884AB7">
        <w:rPr>
          <w:sz w:val="24"/>
          <w:szCs w:val="24"/>
          <w:lang w:val="tr-TR"/>
        </w:rPr>
        <w:t>Secure</w:t>
      </w:r>
      <w:proofErr w:type="spellEnd"/>
      <w:r w:rsidRPr="00884AB7">
        <w:rPr>
          <w:sz w:val="24"/>
          <w:szCs w:val="24"/>
          <w:lang w:val="tr-TR"/>
        </w:rPr>
        <w:t xml:space="preserve"> </w:t>
      </w:r>
      <w:proofErr w:type="spellStart"/>
      <w:r w:rsidRPr="00884AB7">
        <w:rPr>
          <w:sz w:val="24"/>
          <w:szCs w:val="24"/>
          <w:lang w:val="tr-TR"/>
        </w:rPr>
        <w:t>Boot</w:t>
      </w:r>
      <w:proofErr w:type="spellEnd"/>
      <w:r w:rsidRPr="00884AB7">
        <w:rPr>
          <w:sz w:val="24"/>
          <w:szCs w:val="24"/>
          <w:lang w:val="tr-TR"/>
        </w:rPr>
        <w:t xml:space="preserve"> Teknolojileri". Güvenlik Teknolojileri Raporu, 2022.</w:t>
      </w:r>
    </w:p>
    <w:p w14:paraId="464E1F8D" w14:textId="77777777" w:rsidR="00884AB7" w:rsidRPr="00884AB7" w:rsidRDefault="00884AB7" w:rsidP="00884AB7">
      <w:pPr>
        <w:pStyle w:val="ListeNumaras"/>
        <w:rPr>
          <w:sz w:val="24"/>
          <w:szCs w:val="24"/>
          <w:lang w:val="tr-TR"/>
        </w:rPr>
      </w:pPr>
      <w:proofErr w:type="spellStart"/>
      <w:r w:rsidRPr="00884AB7">
        <w:rPr>
          <w:sz w:val="24"/>
          <w:szCs w:val="24"/>
          <w:lang w:val="tr-TR"/>
        </w:rPr>
        <w:t>National</w:t>
      </w:r>
      <w:proofErr w:type="spellEnd"/>
      <w:r w:rsidRPr="00884AB7">
        <w:rPr>
          <w:sz w:val="24"/>
          <w:szCs w:val="24"/>
          <w:lang w:val="tr-TR"/>
        </w:rPr>
        <w:t xml:space="preserve"> </w:t>
      </w:r>
      <w:proofErr w:type="spellStart"/>
      <w:r w:rsidRPr="00884AB7">
        <w:rPr>
          <w:sz w:val="24"/>
          <w:szCs w:val="24"/>
          <w:lang w:val="tr-TR"/>
        </w:rPr>
        <w:t>Institute</w:t>
      </w:r>
      <w:proofErr w:type="spellEnd"/>
      <w:r w:rsidRPr="00884AB7">
        <w:rPr>
          <w:sz w:val="24"/>
          <w:szCs w:val="24"/>
          <w:lang w:val="tr-TR"/>
        </w:rPr>
        <w:t xml:space="preserve"> of </w:t>
      </w:r>
      <w:proofErr w:type="spellStart"/>
      <w:r w:rsidRPr="00884AB7">
        <w:rPr>
          <w:sz w:val="24"/>
          <w:szCs w:val="24"/>
          <w:lang w:val="tr-TR"/>
        </w:rPr>
        <w:t>Standards</w:t>
      </w:r>
      <w:proofErr w:type="spellEnd"/>
      <w:r w:rsidRPr="00884AB7">
        <w:rPr>
          <w:sz w:val="24"/>
          <w:szCs w:val="24"/>
          <w:lang w:val="tr-TR"/>
        </w:rPr>
        <w:t xml:space="preserve"> </w:t>
      </w:r>
      <w:proofErr w:type="spellStart"/>
      <w:r w:rsidRPr="00884AB7">
        <w:rPr>
          <w:sz w:val="24"/>
          <w:szCs w:val="24"/>
          <w:lang w:val="tr-TR"/>
        </w:rPr>
        <w:t>and</w:t>
      </w:r>
      <w:proofErr w:type="spellEnd"/>
      <w:r w:rsidRPr="00884AB7">
        <w:rPr>
          <w:sz w:val="24"/>
          <w:szCs w:val="24"/>
          <w:lang w:val="tr-TR"/>
        </w:rPr>
        <w:t xml:space="preserve"> </w:t>
      </w:r>
      <w:proofErr w:type="spellStart"/>
      <w:r w:rsidRPr="00884AB7">
        <w:rPr>
          <w:sz w:val="24"/>
          <w:szCs w:val="24"/>
          <w:lang w:val="tr-TR"/>
        </w:rPr>
        <w:t>Technology</w:t>
      </w:r>
      <w:proofErr w:type="spellEnd"/>
      <w:r w:rsidRPr="00884AB7">
        <w:rPr>
          <w:sz w:val="24"/>
          <w:szCs w:val="24"/>
          <w:lang w:val="tr-TR"/>
        </w:rPr>
        <w:t xml:space="preserve">. "Server Security </w:t>
      </w:r>
      <w:proofErr w:type="spellStart"/>
      <w:r w:rsidRPr="00884AB7">
        <w:rPr>
          <w:sz w:val="24"/>
          <w:szCs w:val="24"/>
          <w:lang w:val="tr-TR"/>
        </w:rPr>
        <w:t>Guidelines</w:t>
      </w:r>
      <w:proofErr w:type="spellEnd"/>
      <w:r w:rsidRPr="00884AB7">
        <w:rPr>
          <w:sz w:val="24"/>
          <w:szCs w:val="24"/>
          <w:lang w:val="tr-TR"/>
        </w:rPr>
        <w:t xml:space="preserve">". NIST Special </w:t>
      </w:r>
      <w:proofErr w:type="spellStart"/>
      <w:r w:rsidRPr="00884AB7">
        <w:rPr>
          <w:sz w:val="24"/>
          <w:szCs w:val="24"/>
          <w:lang w:val="tr-TR"/>
        </w:rPr>
        <w:t>Publication</w:t>
      </w:r>
      <w:proofErr w:type="spellEnd"/>
      <w:r w:rsidRPr="00884AB7">
        <w:rPr>
          <w:sz w:val="24"/>
          <w:szCs w:val="24"/>
          <w:lang w:val="tr-TR"/>
        </w:rPr>
        <w:t>, 2023.</w:t>
      </w:r>
    </w:p>
    <w:p w14:paraId="786FF679" w14:textId="2D69229C" w:rsidR="00536551" w:rsidRPr="00884AB7" w:rsidRDefault="00884AB7" w:rsidP="00884AB7">
      <w:pPr>
        <w:pStyle w:val="ListeNumaras"/>
        <w:rPr>
          <w:sz w:val="24"/>
          <w:szCs w:val="24"/>
          <w:lang w:val="tr-TR"/>
        </w:rPr>
      </w:pPr>
      <w:r w:rsidRPr="00884AB7">
        <w:rPr>
          <w:sz w:val="24"/>
          <w:szCs w:val="24"/>
          <w:lang w:val="tr-TR"/>
        </w:rPr>
        <w:t xml:space="preserve">International </w:t>
      </w:r>
      <w:proofErr w:type="spellStart"/>
      <w:r w:rsidRPr="00884AB7">
        <w:rPr>
          <w:sz w:val="24"/>
          <w:szCs w:val="24"/>
          <w:lang w:val="tr-TR"/>
        </w:rPr>
        <w:t>Organization</w:t>
      </w:r>
      <w:proofErr w:type="spellEnd"/>
      <w:r w:rsidRPr="00884AB7">
        <w:rPr>
          <w:sz w:val="24"/>
          <w:szCs w:val="24"/>
          <w:lang w:val="tr-TR"/>
        </w:rPr>
        <w:t xml:space="preserve"> </w:t>
      </w:r>
      <w:proofErr w:type="spellStart"/>
      <w:r w:rsidRPr="00884AB7">
        <w:rPr>
          <w:sz w:val="24"/>
          <w:szCs w:val="24"/>
          <w:lang w:val="tr-TR"/>
        </w:rPr>
        <w:t>for</w:t>
      </w:r>
      <w:proofErr w:type="spellEnd"/>
      <w:r w:rsidRPr="00884AB7">
        <w:rPr>
          <w:sz w:val="24"/>
          <w:szCs w:val="24"/>
          <w:lang w:val="tr-TR"/>
        </w:rPr>
        <w:t xml:space="preserve"> </w:t>
      </w:r>
      <w:proofErr w:type="spellStart"/>
      <w:r w:rsidRPr="00884AB7">
        <w:rPr>
          <w:sz w:val="24"/>
          <w:szCs w:val="24"/>
          <w:lang w:val="tr-TR"/>
        </w:rPr>
        <w:t>Standardization</w:t>
      </w:r>
      <w:proofErr w:type="spellEnd"/>
      <w:r w:rsidRPr="00884AB7">
        <w:rPr>
          <w:sz w:val="24"/>
          <w:szCs w:val="24"/>
          <w:lang w:val="tr-TR"/>
        </w:rPr>
        <w:t xml:space="preserve">. "ISO/IEC 27001 Ek A.13: Haberleşme Güvenliği". ISO </w:t>
      </w:r>
      <w:proofErr w:type="spellStart"/>
      <w:r w:rsidRPr="00884AB7">
        <w:rPr>
          <w:sz w:val="24"/>
          <w:szCs w:val="24"/>
          <w:lang w:val="tr-TR"/>
        </w:rPr>
        <w:t>Standards</w:t>
      </w:r>
      <w:proofErr w:type="spellEnd"/>
      <w:r w:rsidRPr="00884AB7">
        <w:rPr>
          <w:sz w:val="24"/>
          <w:szCs w:val="24"/>
          <w:lang w:val="tr-TR"/>
        </w:rPr>
        <w:t xml:space="preserve"> </w:t>
      </w:r>
      <w:proofErr w:type="spellStart"/>
      <w:r w:rsidRPr="00884AB7">
        <w:rPr>
          <w:sz w:val="24"/>
          <w:szCs w:val="24"/>
          <w:lang w:val="tr-TR"/>
        </w:rPr>
        <w:t>Publication</w:t>
      </w:r>
      <w:proofErr w:type="spellEnd"/>
      <w:r w:rsidRPr="00884AB7">
        <w:rPr>
          <w:sz w:val="24"/>
          <w:szCs w:val="24"/>
          <w:lang w:val="tr-TR"/>
        </w:rPr>
        <w:t>, 2022.</w:t>
      </w:r>
    </w:p>
    <w:sectPr w:rsidR="00536551" w:rsidRPr="00884AB7" w:rsidSect="0003461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0032A" w14:textId="77777777" w:rsidR="00E86305" w:rsidRDefault="00E86305" w:rsidP="005D35D9">
      <w:pPr>
        <w:spacing w:after="0" w:line="240" w:lineRule="auto"/>
      </w:pPr>
      <w:r>
        <w:separator/>
      </w:r>
    </w:p>
  </w:endnote>
  <w:endnote w:type="continuationSeparator" w:id="0">
    <w:p w14:paraId="3AE557A3" w14:textId="77777777" w:rsidR="00E86305" w:rsidRDefault="00E86305" w:rsidP="005D3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9419896"/>
      <w:docPartObj>
        <w:docPartGallery w:val="Page Numbers (Bottom of Page)"/>
        <w:docPartUnique/>
      </w:docPartObj>
    </w:sdtPr>
    <w:sdtContent>
      <w:p w14:paraId="3C57AE58" w14:textId="77777777" w:rsidR="004407A4" w:rsidRDefault="004407A4">
        <w:pPr>
          <w:pStyle w:val="AltBilgi"/>
          <w:jc w:val="center"/>
        </w:pPr>
        <w:r>
          <w:fldChar w:fldCharType="begin"/>
        </w:r>
        <w:r>
          <w:instrText>PAGE   \* MERGEFORMAT</w:instrText>
        </w:r>
        <w:r>
          <w:fldChar w:fldCharType="separate"/>
        </w:r>
        <w:r>
          <w:rPr>
            <w:lang w:val="tr-TR"/>
          </w:rPr>
          <w:t>2</w:t>
        </w:r>
        <w:r>
          <w:fldChar w:fldCharType="end"/>
        </w:r>
      </w:p>
    </w:sdtContent>
  </w:sdt>
  <w:p w14:paraId="0AC82F8D" w14:textId="77777777" w:rsidR="005D35D9" w:rsidRDefault="005D35D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FC372" w14:textId="77777777" w:rsidR="00E86305" w:rsidRDefault="00E86305" w:rsidP="005D35D9">
      <w:pPr>
        <w:spacing w:after="0" w:line="240" w:lineRule="auto"/>
      </w:pPr>
      <w:r>
        <w:separator/>
      </w:r>
    </w:p>
  </w:footnote>
  <w:footnote w:type="continuationSeparator" w:id="0">
    <w:p w14:paraId="028ABA55" w14:textId="77777777" w:rsidR="00E86305" w:rsidRDefault="00E86305" w:rsidP="005D35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abstractNum w:abstractNumId="9" w15:restartNumberingAfterBreak="0">
    <w:nsid w:val="0001571B"/>
    <w:multiLevelType w:val="multilevel"/>
    <w:tmpl w:val="BED0D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0196564"/>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49915A8"/>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7E0D80"/>
    <w:multiLevelType w:val="multilevel"/>
    <w:tmpl w:val="596CF9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07D069A1"/>
    <w:multiLevelType w:val="multilevel"/>
    <w:tmpl w:val="0FF0C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615C80"/>
    <w:multiLevelType w:val="multilevel"/>
    <w:tmpl w:val="DD54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1425C0"/>
    <w:multiLevelType w:val="multilevel"/>
    <w:tmpl w:val="DC0A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261D8D"/>
    <w:multiLevelType w:val="multilevel"/>
    <w:tmpl w:val="B52E1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A33B34"/>
    <w:multiLevelType w:val="multilevel"/>
    <w:tmpl w:val="06FC7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5B5477"/>
    <w:multiLevelType w:val="multilevel"/>
    <w:tmpl w:val="520E4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3530A6F"/>
    <w:multiLevelType w:val="hybridMultilevel"/>
    <w:tmpl w:val="15ACD0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5E52617"/>
    <w:multiLevelType w:val="multilevel"/>
    <w:tmpl w:val="06426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6B96245"/>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A8229B6"/>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D12621E"/>
    <w:multiLevelType w:val="multilevel"/>
    <w:tmpl w:val="C6D0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F48453B"/>
    <w:multiLevelType w:val="multilevel"/>
    <w:tmpl w:val="47CC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033053E"/>
    <w:multiLevelType w:val="multilevel"/>
    <w:tmpl w:val="9D0081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268A3806"/>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A541AB3"/>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C671ABF"/>
    <w:multiLevelType w:val="multilevel"/>
    <w:tmpl w:val="963AA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C8F2E5E"/>
    <w:multiLevelType w:val="multilevel"/>
    <w:tmpl w:val="0BE80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E595509"/>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139061B"/>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3EC1175"/>
    <w:multiLevelType w:val="multilevel"/>
    <w:tmpl w:val="C4C2B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4BD66AA"/>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4FC5EE3"/>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9110810"/>
    <w:multiLevelType w:val="multilevel"/>
    <w:tmpl w:val="DFAC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D82742"/>
    <w:multiLevelType w:val="multilevel"/>
    <w:tmpl w:val="9D2E7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B8B110D"/>
    <w:multiLevelType w:val="multilevel"/>
    <w:tmpl w:val="A32A1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E8408EC"/>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F0C7A5F"/>
    <w:multiLevelType w:val="multilevel"/>
    <w:tmpl w:val="AA94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F5446E4"/>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F9028DB"/>
    <w:multiLevelType w:val="multilevel"/>
    <w:tmpl w:val="437C7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0110B0A"/>
    <w:multiLevelType w:val="multilevel"/>
    <w:tmpl w:val="40CE9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C325E49"/>
    <w:multiLevelType w:val="multilevel"/>
    <w:tmpl w:val="A6126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E0D045A"/>
    <w:multiLevelType w:val="multilevel"/>
    <w:tmpl w:val="23840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E8932EA"/>
    <w:multiLevelType w:val="multilevel"/>
    <w:tmpl w:val="D19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356B3D"/>
    <w:multiLevelType w:val="multilevel"/>
    <w:tmpl w:val="850ED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26C52AC"/>
    <w:multiLevelType w:val="multilevel"/>
    <w:tmpl w:val="8AFEC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28907B0"/>
    <w:multiLevelType w:val="multilevel"/>
    <w:tmpl w:val="53764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0F24D1"/>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3650A09"/>
    <w:multiLevelType w:val="multilevel"/>
    <w:tmpl w:val="4A6A46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53E66691"/>
    <w:multiLevelType w:val="multilevel"/>
    <w:tmpl w:val="30CED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5B428F0"/>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62515CD"/>
    <w:multiLevelType w:val="multilevel"/>
    <w:tmpl w:val="1E1ED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7535D17"/>
    <w:multiLevelType w:val="multilevel"/>
    <w:tmpl w:val="0CF43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A581E5E"/>
    <w:multiLevelType w:val="multilevel"/>
    <w:tmpl w:val="4FE80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BCE437F"/>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DE31A6D"/>
    <w:multiLevelType w:val="multilevel"/>
    <w:tmpl w:val="E58E3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DFF3CE8"/>
    <w:multiLevelType w:val="multilevel"/>
    <w:tmpl w:val="AD60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F4B7C37"/>
    <w:multiLevelType w:val="multilevel"/>
    <w:tmpl w:val="4BC2B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32B3CC8"/>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35B6AFA"/>
    <w:multiLevelType w:val="multilevel"/>
    <w:tmpl w:val="952AF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398063C"/>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530259A"/>
    <w:multiLevelType w:val="multilevel"/>
    <w:tmpl w:val="67582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5E53E63"/>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7185626"/>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BF03023"/>
    <w:multiLevelType w:val="multilevel"/>
    <w:tmpl w:val="FCDC4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C7764D8"/>
    <w:multiLevelType w:val="multilevel"/>
    <w:tmpl w:val="E80CB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DFE6F97"/>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E56281A"/>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F0D1968"/>
    <w:multiLevelType w:val="multilevel"/>
    <w:tmpl w:val="B8B81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F295912"/>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22B2985"/>
    <w:multiLevelType w:val="multilevel"/>
    <w:tmpl w:val="2E4A4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23B7F65"/>
    <w:multiLevelType w:val="multilevel"/>
    <w:tmpl w:val="4F865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3973116"/>
    <w:multiLevelType w:val="multilevel"/>
    <w:tmpl w:val="B78AA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4180654"/>
    <w:multiLevelType w:val="multilevel"/>
    <w:tmpl w:val="D11EE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4CA2BDC"/>
    <w:multiLevelType w:val="multilevel"/>
    <w:tmpl w:val="808E5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5A871D3"/>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7A36C21"/>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8617E9F"/>
    <w:multiLevelType w:val="multilevel"/>
    <w:tmpl w:val="BA38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C644CAE"/>
    <w:multiLevelType w:val="multilevel"/>
    <w:tmpl w:val="08561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EC65605"/>
    <w:multiLevelType w:val="multilevel"/>
    <w:tmpl w:val="4A645D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35436549">
    <w:abstractNumId w:val="8"/>
  </w:num>
  <w:num w:numId="2" w16cid:durableId="1166869996">
    <w:abstractNumId w:val="6"/>
  </w:num>
  <w:num w:numId="3" w16cid:durableId="1369989605">
    <w:abstractNumId w:val="5"/>
  </w:num>
  <w:num w:numId="4" w16cid:durableId="1499954533">
    <w:abstractNumId w:val="4"/>
  </w:num>
  <w:num w:numId="5" w16cid:durableId="359167589">
    <w:abstractNumId w:val="7"/>
  </w:num>
  <w:num w:numId="6" w16cid:durableId="1147941775">
    <w:abstractNumId w:val="3"/>
  </w:num>
  <w:num w:numId="7" w16cid:durableId="525142866">
    <w:abstractNumId w:val="2"/>
  </w:num>
  <w:num w:numId="8" w16cid:durableId="1176309733">
    <w:abstractNumId w:val="1"/>
  </w:num>
  <w:num w:numId="9" w16cid:durableId="364795771">
    <w:abstractNumId w:val="0"/>
  </w:num>
  <w:num w:numId="10" w16cid:durableId="1779908572">
    <w:abstractNumId w:val="76"/>
  </w:num>
  <w:num w:numId="11" w16cid:durableId="1323462677">
    <w:abstractNumId w:val="74"/>
  </w:num>
  <w:num w:numId="12" w16cid:durableId="815072432">
    <w:abstractNumId w:val="32"/>
  </w:num>
  <w:num w:numId="13" w16cid:durableId="167984632">
    <w:abstractNumId w:val="24"/>
  </w:num>
  <w:num w:numId="14" w16cid:durableId="2089188049">
    <w:abstractNumId w:val="29"/>
  </w:num>
  <w:num w:numId="15" w16cid:durableId="1114983299">
    <w:abstractNumId w:val="43"/>
  </w:num>
  <w:num w:numId="16" w16cid:durableId="984899026">
    <w:abstractNumId w:val="48"/>
  </w:num>
  <w:num w:numId="17" w16cid:durableId="5181425">
    <w:abstractNumId w:val="41"/>
  </w:num>
  <w:num w:numId="18" w16cid:durableId="946154696">
    <w:abstractNumId w:val="75"/>
  </w:num>
  <w:num w:numId="19" w16cid:durableId="823929672">
    <w:abstractNumId w:val="45"/>
  </w:num>
  <w:num w:numId="20" w16cid:durableId="1483808221">
    <w:abstractNumId w:val="46"/>
  </w:num>
  <w:num w:numId="21" w16cid:durableId="2054036661">
    <w:abstractNumId w:val="13"/>
  </w:num>
  <w:num w:numId="22" w16cid:durableId="1567301084">
    <w:abstractNumId w:val="9"/>
  </w:num>
  <w:num w:numId="23" w16cid:durableId="936644677">
    <w:abstractNumId w:val="59"/>
  </w:num>
  <w:num w:numId="24" w16cid:durableId="580917055">
    <w:abstractNumId w:val="15"/>
  </w:num>
  <w:num w:numId="25" w16cid:durableId="1908757434">
    <w:abstractNumId w:val="55"/>
  </w:num>
  <w:num w:numId="26" w16cid:durableId="1691763893">
    <w:abstractNumId w:val="63"/>
  </w:num>
  <w:num w:numId="27" w16cid:durableId="2130778670">
    <w:abstractNumId w:val="35"/>
  </w:num>
  <w:num w:numId="28" w16cid:durableId="485777891">
    <w:abstractNumId w:val="61"/>
  </w:num>
  <w:num w:numId="29" w16cid:durableId="2099669361">
    <w:abstractNumId w:val="72"/>
  </w:num>
  <w:num w:numId="30" w16cid:durableId="454566301">
    <w:abstractNumId w:val="36"/>
  </w:num>
  <w:num w:numId="31" w16cid:durableId="2136630884">
    <w:abstractNumId w:val="57"/>
  </w:num>
  <w:num w:numId="32" w16cid:durableId="1614896010">
    <w:abstractNumId w:val="51"/>
  </w:num>
  <w:num w:numId="33" w16cid:durableId="741295760">
    <w:abstractNumId w:val="42"/>
  </w:num>
  <w:num w:numId="34" w16cid:durableId="901906641">
    <w:abstractNumId w:val="67"/>
  </w:num>
  <w:num w:numId="35" w16cid:durableId="2028562055">
    <w:abstractNumId w:val="17"/>
  </w:num>
  <w:num w:numId="36" w16cid:durableId="785319292">
    <w:abstractNumId w:val="70"/>
  </w:num>
  <w:num w:numId="37" w16cid:durableId="1110201702">
    <w:abstractNumId w:val="79"/>
  </w:num>
  <w:num w:numId="38" w16cid:durableId="13772480">
    <w:abstractNumId w:val="47"/>
  </w:num>
  <w:num w:numId="39" w16cid:durableId="1227953550">
    <w:abstractNumId w:val="80"/>
  </w:num>
  <w:num w:numId="40" w16cid:durableId="2051494008">
    <w:abstractNumId w:val="39"/>
  </w:num>
  <w:num w:numId="41" w16cid:durableId="2077435328">
    <w:abstractNumId w:val="44"/>
  </w:num>
  <w:num w:numId="42" w16cid:durableId="453913267">
    <w:abstractNumId w:val="20"/>
  </w:num>
  <w:num w:numId="43" w16cid:durableId="338848398">
    <w:abstractNumId w:val="14"/>
  </w:num>
  <w:num w:numId="44" w16cid:durableId="1262102224">
    <w:abstractNumId w:val="73"/>
  </w:num>
  <w:num w:numId="45" w16cid:durableId="1621296775">
    <w:abstractNumId w:val="66"/>
  </w:num>
  <w:num w:numId="46" w16cid:durableId="839852328">
    <w:abstractNumId w:val="16"/>
  </w:num>
  <w:num w:numId="47" w16cid:durableId="699092788">
    <w:abstractNumId w:val="18"/>
  </w:num>
  <w:num w:numId="48" w16cid:durableId="1389066798">
    <w:abstractNumId w:val="58"/>
  </w:num>
  <w:num w:numId="49" w16cid:durableId="1644576890">
    <w:abstractNumId w:val="28"/>
  </w:num>
  <w:num w:numId="50" w16cid:durableId="1028456806">
    <w:abstractNumId w:val="37"/>
  </w:num>
  <w:num w:numId="51" w16cid:durableId="649095550">
    <w:abstractNumId w:val="54"/>
  </w:num>
  <w:num w:numId="52" w16cid:durableId="1829440261">
    <w:abstractNumId w:val="23"/>
  </w:num>
  <w:num w:numId="53" w16cid:durableId="695692182">
    <w:abstractNumId w:val="69"/>
  </w:num>
  <w:num w:numId="54" w16cid:durableId="89551536">
    <w:abstractNumId w:val="19"/>
  </w:num>
  <w:num w:numId="55" w16cid:durableId="1089929536">
    <w:abstractNumId w:val="81"/>
  </w:num>
  <w:num w:numId="56" w16cid:durableId="1135372030">
    <w:abstractNumId w:val="25"/>
  </w:num>
  <w:num w:numId="57" w16cid:durableId="432238940">
    <w:abstractNumId w:val="12"/>
  </w:num>
  <w:num w:numId="58" w16cid:durableId="931352381">
    <w:abstractNumId w:val="50"/>
  </w:num>
  <w:num w:numId="59" w16cid:durableId="2030175678">
    <w:abstractNumId w:val="78"/>
  </w:num>
  <w:num w:numId="60" w16cid:durableId="683096120">
    <w:abstractNumId w:val="56"/>
  </w:num>
  <w:num w:numId="61" w16cid:durableId="1793862107">
    <w:abstractNumId w:val="77"/>
  </w:num>
  <w:num w:numId="62" w16cid:durableId="1942570331">
    <w:abstractNumId w:val="11"/>
  </w:num>
  <w:num w:numId="63" w16cid:durableId="75128827">
    <w:abstractNumId w:val="26"/>
  </w:num>
  <w:num w:numId="64" w16cid:durableId="1750692647">
    <w:abstractNumId w:val="31"/>
  </w:num>
  <w:num w:numId="65" w16cid:durableId="1071732978">
    <w:abstractNumId w:val="65"/>
  </w:num>
  <w:num w:numId="66" w16cid:durableId="1558585847">
    <w:abstractNumId w:val="71"/>
  </w:num>
  <w:num w:numId="67" w16cid:durableId="448091967">
    <w:abstractNumId w:val="49"/>
  </w:num>
  <w:num w:numId="68" w16cid:durableId="426388054">
    <w:abstractNumId w:val="64"/>
  </w:num>
  <w:num w:numId="69" w16cid:durableId="1274168513">
    <w:abstractNumId w:val="21"/>
  </w:num>
  <w:num w:numId="70" w16cid:durableId="1330786220">
    <w:abstractNumId w:val="33"/>
  </w:num>
  <w:num w:numId="71" w16cid:durableId="106699737">
    <w:abstractNumId w:val="27"/>
  </w:num>
  <w:num w:numId="72" w16cid:durableId="130947084">
    <w:abstractNumId w:val="38"/>
  </w:num>
  <w:num w:numId="73" w16cid:durableId="33967910">
    <w:abstractNumId w:val="30"/>
  </w:num>
  <w:num w:numId="74" w16cid:durableId="1783258349">
    <w:abstractNumId w:val="22"/>
  </w:num>
  <w:num w:numId="75" w16cid:durableId="1667245948">
    <w:abstractNumId w:val="40"/>
  </w:num>
  <w:num w:numId="76" w16cid:durableId="929047627">
    <w:abstractNumId w:val="52"/>
  </w:num>
  <w:num w:numId="77" w16cid:durableId="116872898">
    <w:abstractNumId w:val="34"/>
  </w:num>
  <w:num w:numId="78" w16cid:durableId="2003048341">
    <w:abstractNumId w:val="10"/>
  </w:num>
  <w:num w:numId="79" w16cid:durableId="1948613396">
    <w:abstractNumId w:val="60"/>
  </w:num>
  <w:num w:numId="80" w16cid:durableId="1828127903">
    <w:abstractNumId w:val="62"/>
  </w:num>
  <w:num w:numId="81" w16cid:durableId="1152987446">
    <w:abstractNumId w:val="68"/>
  </w:num>
  <w:num w:numId="82" w16cid:durableId="296420821">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349BC"/>
    <w:rsid w:val="0015074B"/>
    <w:rsid w:val="002043F1"/>
    <w:rsid w:val="0029639D"/>
    <w:rsid w:val="00326F90"/>
    <w:rsid w:val="00365784"/>
    <w:rsid w:val="003C7ACC"/>
    <w:rsid w:val="004407A4"/>
    <w:rsid w:val="00475ACB"/>
    <w:rsid w:val="00536551"/>
    <w:rsid w:val="0059294D"/>
    <w:rsid w:val="005A5394"/>
    <w:rsid w:val="005D35D9"/>
    <w:rsid w:val="00617483"/>
    <w:rsid w:val="00623F80"/>
    <w:rsid w:val="00767577"/>
    <w:rsid w:val="0076784E"/>
    <w:rsid w:val="00842D8A"/>
    <w:rsid w:val="00884AB7"/>
    <w:rsid w:val="00A20752"/>
    <w:rsid w:val="00AA1D8D"/>
    <w:rsid w:val="00AA3BD9"/>
    <w:rsid w:val="00B3128D"/>
    <w:rsid w:val="00B47730"/>
    <w:rsid w:val="00BB28BA"/>
    <w:rsid w:val="00C06F0E"/>
    <w:rsid w:val="00CB0664"/>
    <w:rsid w:val="00D85F2D"/>
    <w:rsid w:val="00DC6D5C"/>
    <w:rsid w:val="00E30831"/>
    <w:rsid w:val="00E86305"/>
    <w:rsid w:val="00ED6FB2"/>
    <w:rsid w:val="00FA44F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8620A0"/>
  <w14:defaultImageDpi w14:val="300"/>
  <w15:docId w15:val="{0A366957-BE82-4399-B54D-1A1898AD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4901">
      <w:bodyDiv w:val="1"/>
      <w:marLeft w:val="0"/>
      <w:marRight w:val="0"/>
      <w:marTop w:val="0"/>
      <w:marBottom w:val="0"/>
      <w:divBdr>
        <w:top w:val="none" w:sz="0" w:space="0" w:color="auto"/>
        <w:left w:val="none" w:sz="0" w:space="0" w:color="auto"/>
        <w:bottom w:val="none" w:sz="0" w:space="0" w:color="auto"/>
        <w:right w:val="none" w:sz="0" w:space="0" w:color="auto"/>
      </w:divBdr>
    </w:div>
    <w:div w:id="37439785">
      <w:bodyDiv w:val="1"/>
      <w:marLeft w:val="0"/>
      <w:marRight w:val="0"/>
      <w:marTop w:val="0"/>
      <w:marBottom w:val="0"/>
      <w:divBdr>
        <w:top w:val="none" w:sz="0" w:space="0" w:color="auto"/>
        <w:left w:val="none" w:sz="0" w:space="0" w:color="auto"/>
        <w:bottom w:val="none" w:sz="0" w:space="0" w:color="auto"/>
        <w:right w:val="none" w:sz="0" w:space="0" w:color="auto"/>
      </w:divBdr>
      <w:divsChild>
        <w:div w:id="1966228138">
          <w:marLeft w:val="0"/>
          <w:marRight w:val="0"/>
          <w:marTop w:val="0"/>
          <w:marBottom w:val="0"/>
          <w:divBdr>
            <w:top w:val="single" w:sz="2" w:space="0" w:color="auto"/>
            <w:left w:val="single" w:sz="2" w:space="0" w:color="auto"/>
            <w:bottom w:val="single" w:sz="2" w:space="0" w:color="auto"/>
            <w:right w:val="single" w:sz="2" w:space="0" w:color="auto"/>
          </w:divBdr>
        </w:div>
      </w:divsChild>
    </w:div>
    <w:div w:id="91634492">
      <w:bodyDiv w:val="1"/>
      <w:marLeft w:val="0"/>
      <w:marRight w:val="0"/>
      <w:marTop w:val="0"/>
      <w:marBottom w:val="0"/>
      <w:divBdr>
        <w:top w:val="none" w:sz="0" w:space="0" w:color="auto"/>
        <w:left w:val="none" w:sz="0" w:space="0" w:color="auto"/>
        <w:bottom w:val="none" w:sz="0" w:space="0" w:color="auto"/>
        <w:right w:val="none" w:sz="0" w:space="0" w:color="auto"/>
      </w:divBdr>
    </w:div>
    <w:div w:id="109863026">
      <w:bodyDiv w:val="1"/>
      <w:marLeft w:val="0"/>
      <w:marRight w:val="0"/>
      <w:marTop w:val="0"/>
      <w:marBottom w:val="0"/>
      <w:divBdr>
        <w:top w:val="none" w:sz="0" w:space="0" w:color="auto"/>
        <w:left w:val="none" w:sz="0" w:space="0" w:color="auto"/>
        <w:bottom w:val="none" w:sz="0" w:space="0" w:color="auto"/>
        <w:right w:val="none" w:sz="0" w:space="0" w:color="auto"/>
      </w:divBdr>
    </w:div>
    <w:div w:id="156727514">
      <w:bodyDiv w:val="1"/>
      <w:marLeft w:val="0"/>
      <w:marRight w:val="0"/>
      <w:marTop w:val="0"/>
      <w:marBottom w:val="0"/>
      <w:divBdr>
        <w:top w:val="none" w:sz="0" w:space="0" w:color="auto"/>
        <w:left w:val="none" w:sz="0" w:space="0" w:color="auto"/>
        <w:bottom w:val="none" w:sz="0" w:space="0" w:color="auto"/>
        <w:right w:val="none" w:sz="0" w:space="0" w:color="auto"/>
      </w:divBdr>
    </w:div>
    <w:div w:id="178663827">
      <w:bodyDiv w:val="1"/>
      <w:marLeft w:val="0"/>
      <w:marRight w:val="0"/>
      <w:marTop w:val="0"/>
      <w:marBottom w:val="0"/>
      <w:divBdr>
        <w:top w:val="none" w:sz="0" w:space="0" w:color="auto"/>
        <w:left w:val="none" w:sz="0" w:space="0" w:color="auto"/>
        <w:bottom w:val="none" w:sz="0" w:space="0" w:color="auto"/>
        <w:right w:val="none" w:sz="0" w:space="0" w:color="auto"/>
      </w:divBdr>
    </w:div>
    <w:div w:id="192427496">
      <w:bodyDiv w:val="1"/>
      <w:marLeft w:val="0"/>
      <w:marRight w:val="0"/>
      <w:marTop w:val="0"/>
      <w:marBottom w:val="0"/>
      <w:divBdr>
        <w:top w:val="none" w:sz="0" w:space="0" w:color="auto"/>
        <w:left w:val="none" w:sz="0" w:space="0" w:color="auto"/>
        <w:bottom w:val="none" w:sz="0" w:space="0" w:color="auto"/>
        <w:right w:val="none" w:sz="0" w:space="0" w:color="auto"/>
      </w:divBdr>
    </w:div>
    <w:div w:id="206378931">
      <w:bodyDiv w:val="1"/>
      <w:marLeft w:val="0"/>
      <w:marRight w:val="0"/>
      <w:marTop w:val="0"/>
      <w:marBottom w:val="0"/>
      <w:divBdr>
        <w:top w:val="none" w:sz="0" w:space="0" w:color="auto"/>
        <w:left w:val="none" w:sz="0" w:space="0" w:color="auto"/>
        <w:bottom w:val="none" w:sz="0" w:space="0" w:color="auto"/>
        <w:right w:val="none" w:sz="0" w:space="0" w:color="auto"/>
      </w:divBdr>
    </w:div>
    <w:div w:id="221185450">
      <w:bodyDiv w:val="1"/>
      <w:marLeft w:val="0"/>
      <w:marRight w:val="0"/>
      <w:marTop w:val="0"/>
      <w:marBottom w:val="0"/>
      <w:divBdr>
        <w:top w:val="none" w:sz="0" w:space="0" w:color="auto"/>
        <w:left w:val="none" w:sz="0" w:space="0" w:color="auto"/>
        <w:bottom w:val="none" w:sz="0" w:space="0" w:color="auto"/>
        <w:right w:val="none" w:sz="0" w:space="0" w:color="auto"/>
      </w:divBdr>
    </w:div>
    <w:div w:id="257061954">
      <w:bodyDiv w:val="1"/>
      <w:marLeft w:val="0"/>
      <w:marRight w:val="0"/>
      <w:marTop w:val="0"/>
      <w:marBottom w:val="0"/>
      <w:divBdr>
        <w:top w:val="none" w:sz="0" w:space="0" w:color="auto"/>
        <w:left w:val="none" w:sz="0" w:space="0" w:color="auto"/>
        <w:bottom w:val="none" w:sz="0" w:space="0" w:color="auto"/>
        <w:right w:val="none" w:sz="0" w:space="0" w:color="auto"/>
      </w:divBdr>
    </w:div>
    <w:div w:id="257452178">
      <w:bodyDiv w:val="1"/>
      <w:marLeft w:val="0"/>
      <w:marRight w:val="0"/>
      <w:marTop w:val="0"/>
      <w:marBottom w:val="0"/>
      <w:divBdr>
        <w:top w:val="none" w:sz="0" w:space="0" w:color="auto"/>
        <w:left w:val="none" w:sz="0" w:space="0" w:color="auto"/>
        <w:bottom w:val="none" w:sz="0" w:space="0" w:color="auto"/>
        <w:right w:val="none" w:sz="0" w:space="0" w:color="auto"/>
      </w:divBdr>
    </w:div>
    <w:div w:id="291984119">
      <w:bodyDiv w:val="1"/>
      <w:marLeft w:val="0"/>
      <w:marRight w:val="0"/>
      <w:marTop w:val="0"/>
      <w:marBottom w:val="0"/>
      <w:divBdr>
        <w:top w:val="none" w:sz="0" w:space="0" w:color="auto"/>
        <w:left w:val="none" w:sz="0" w:space="0" w:color="auto"/>
        <w:bottom w:val="none" w:sz="0" w:space="0" w:color="auto"/>
        <w:right w:val="none" w:sz="0" w:space="0" w:color="auto"/>
      </w:divBdr>
    </w:div>
    <w:div w:id="306208720">
      <w:bodyDiv w:val="1"/>
      <w:marLeft w:val="0"/>
      <w:marRight w:val="0"/>
      <w:marTop w:val="0"/>
      <w:marBottom w:val="0"/>
      <w:divBdr>
        <w:top w:val="none" w:sz="0" w:space="0" w:color="auto"/>
        <w:left w:val="none" w:sz="0" w:space="0" w:color="auto"/>
        <w:bottom w:val="none" w:sz="0" w:space="0" w:color="auto"/>
        <w:right w:val="none" w:sz="0" w:space="0" w:color="auto"/>
      </w:divBdr>
    </w:div>
    <w:div w:id="315767149">
      <w:bodyDiv w:val="1"/>
      <w:marLeft w:val="0"/>
      <w:marRight w:val="0"/>
      <w:marTop w:val="0"/>
      <w:marBottom w:val="0"/>
      <w:divBdr>
        <w:top w:val="none" w:sz="0" w:space="0" w:color="auto"/>
        <w:left w:val="none" w:sz="0" w:space="0" w:color="auto"/>
        <w:bottom w:val="none" w:sz="0" w:space="0" w:color="auto"/>
        <w:right w:val="none" w:sz="0" w:space="0" w:color="auto"/>
      </w:divBdr>
    </w:div>
    <w:div w:id="327636220">
      <w:bodyDiv w:val="1"/>
      <w:marLeft w:val="0"/>
      <w:marRight w:val="0"/>
      <w:marTop w:val="0"/>
      <w:marBottom w:val="0"/>
      <w:divBdr>
        <w:top w:val="none" w:sz="0" w:space="0" w:color="auto"/>
        <w:left w:val="none" w:sz="0" w:space="0" w:color="auto"/>
        <w:bottom w:val="none" w:sz="0" w:space="0" w:color="auto"/>
        <w:right w:val="none" w:sz="0" w:space="0" w:color="auto"/>
      </w:divBdr>
    </w:div>
    <w:div w:id="354503210">
      <w:bodyDiv w:val="1"/>
      <w:marLeft w:val="0"/>
      <w:marRight w:val="0"/>
      <w:marTop w:val="0"/>
      <w:marBottom w:val="0"/>
      <w:divBdr>
        <w:top w:val="none" w:sz="0" w:space="0" w:color="auto"/>
        <w:left w:val="none" w:sz="0" w:space="0" w:color="auto"/>
        <w:bottom w:val="none" w:sz="0" w:space="0" w:color="auto"/>
        <w:right w:val="none" w:sz="0" w:space="0" w:color="auto"/>
      </w:divBdr>
    </w:div>
    <w:div w:id="375351602">
      <w:bodyDiv w:val="1"/>
      <w:marLeft w:val="0"/>
      <w:marRight w:val="0"/>
      <w:marTop w:val="0"/>
      <w:marBottom w:val="0"/>
      <w:divBdr>
        <w:top w:val="none" w:sz="0" w:space="0" w:color="auto"/>
        <w:left w:val="none" w:sz="0" w:space="0" w:color="auto"/>
        <w:bottom w:val="none" w:sz="0" w:space="0" w:color="auto"/>
        <w:right w:val="none" w:sz="0" w:space="0" w:color="auto"/>
      </w:divBdr>
    </w:div>
    <w:div w:id="411970249">
      <w:bodyDiv w:val="1"/>
      <w:marLeft w:val="0"/>
      <w:marRight w:val="0"/>
      <w:marTop w:val="0"/>
      <w:marBottom w:val="0"/>
      <w:divBdr>
        <w:top w:val="none" w:sz="0" w:space="0" w:color="auto"/>
        <w:left w:val="none" w:sz="0" w:space="0" w:color="auto"/>
        <w:bottom w:val="none" w:sz="0" w:space="0" w:color="auto"/>
        <w:right w:val="none" w:sz="0" w:space="0" w:color="auto"/>
      </w:divBdr>
      <w:divsChild>
        <w:div w:id="201289266">
          <w:marLeft w:val="0"/>
          <w:marRight w:val="0"/>
          <w:marTop w:val="0"/>
          <w:marBottom w:val="0"/>
          <w:divBdr>
            <w:top w:val="single" w:sz="2" w:space="0" w:color="auto"/>
            <w:left w:val="single" w:sz="2" w:space="0" w:color="auto"/>
            <w:bottom w:val="single" w:sz="2" w:space="0" w:color="auto"/>
            <w:right w:val="single" w:sz="2" w:space="0" w:color="auto"/>
          </w:divBdr>
          <w:divsChild>
            <w:div w:id="1870102300">
              <w:marLeft w:val="0"/>
              <w:marRight w:val="0"/>
              <w:marTop w:val="0"/>
              <w:marBottom w:val="0"/>
              <w:divBdr>
                <w:top w:val="single" w:sz="2" w:space="0" w:color="auto"/>
                <w:left w:val="single" w:sz="2" w:space="0" w:color="auto"/>
                <w:bottom w:val="single" w:sz="2" w:space="0" w:color="auto"/>
                <w:right w:val="single" w:sz="2" w:space="0" w:color="auto"/>
              </w:divBdr>
              <w:divsChild>
                <w:div w:id="1564871750">
                  <w:marLeft w:val="0"/>
                  <w:marRight w:val="0"/>
                  <w:marTop w:val="0"/>
                  <w:marBottom w:val="0"/>
                  <w:divBdr>
                    <w:top w:val="single" w:sz="2" w:space="0" w:color="auto"/>
                    <w:left w:val="single" w:sz="2" w:space="0" w:color="auto"/>
                    <w:bottom w:val="single" w:sz="2" w:space="0" w:color="auto"/>
                    <w:right w:val="single" w:sz="2" w:space="0" w:color="auto"/>
                  </w:divBdr>
                  <w:divsChild>
                    <w:div w:id="690035186">
                      <w:marLeft w:val="0"/>
                      <w:marRight w:val="0"/>
                      <w:marTop w:val="0"/>
                      <w:marBottom w:val="0"/>
                      <w:divBdr>
                        <w:top w:val="none" w:sz="0" w:space="0" w:color="auto"/>
                        <w:left w:val="none" w:sz="0" w:space="0" w:color="auto"/>
                        <w:bottom w:val="none" w:sz="0" w:space="0" w:color="auto"/>
                        <w:right w:val="none" w:sz="0" w:space="0" w:color="auto"/>
                      </w:divBdr>
                      <w:divsChild>
                        <w:div w:id="73370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1727102">
      <w:bodyDiv w:val="1"/>
      <w:marLeft w:val="0"/>
      <w:marRight w:val="0"/>
      <w:marTop w:val="0"/>
      <w:marBottom w:val="0"/>
      <w:divBdr>
        <w:top w:val="none" w:sz="0" w:space="0" w:color="auto"/>
        <w:left w:val="none" w:sz="0" w:space="0" w:color="auto"/>
        <w:bottom w:val="none" w:sz="0" w:space="0" w:color="auto"/>
        <w:right w:val="none" w:sz="0" w:space="0" w:color="auto"/>
      </w:divBdr>
    </w:div>
    <w:div w:id="433988045">
      <w:bodyDiv w:val="1"/>
      <w:marLeft w:val="0"/>
      <w:marRight w:val="0"/>
      <w:marTop w:val="0"/>
      <w:marBottom w:val="0"/>
      <w:divBdr>
        <w:top w:val="none" w:sz="0" w:space="0" w:color="auto"/>
        <w:left w:val="none" w:sz="0" w:space="0" w:color="auto"/>
        <w:bottom w:val="none" w:sz="0" w:space="0" w:color="auto"/>
        <w:right w:val="none" w:sz="0" w:space="0" w:color="auto"/>
      </w:divBdr>
    </w:div>
    <w:div w:id="436485728">
      <w:bodyDiv w:val="1"/>
      <w:marLeft w:val="0"/>
      <w:marRight w:val="0"/>
      <w:marTop w:val="0"/>
      <w:marBottom w:val="0"/>
      <w:divBdr>
        <w:top w:val="none" w:sz="0" w:space="0" w:color="auto"/>
        <w:left w:val="none" w:sz="0" w:space="0" w:color="auto"/>
        <w:bottom w:val="none" w:sz="0" w:space="0" w:color="auto"/>
        <w:right w:val="none" w:sz="0" w:space="0" w:color="auto"/>
      </w:divBdr>
    </w:div>
    <w:div w:id="445582818">
      <w:bodyDiv w:val="1"/>
      <w:marLeft w:val="0"/>
      <w:marRight w:val="0"/>
      <w:marTop w:val="0"/>
      <w:marBottom w:val="0"/>
      <w:divBdr>
        <w:top w:val="none" w:sz="0" w:space="0" w:color="auto"/>
        <w:left w:val="none" w:sz="0" w:space="0" w:color="auto"/>
        <w:bottom w:val="none" w:sz="0" w:space="0" w:color="auto"/>
        <w:right w:val="none" w:sz="0" w:space="0" w:color="auto"/>
      </w:divBdr>
    </w:div>
    <w:div w:id="449787031">
      <w:bodyDiv w:val="1"/>
      <w:marLeft w:val="0"/>
      <w:marRight w:val="0"/>
      <w:marTop w:val="0"/>
      <w:marBottom w:val="0"/>
      <w:divBdr>
        <w:top w:val="none" w:sz="0" w:space="0" w:color="auto"/>
        <w:left w:val="none" w:sz="0" w:space="0" w:color="auto"/>
        <w:bottom w:val="none" w:sz="0" w:space="0" w:color="auto"/>
        <w:right w:val="none" w:sz="0" w:space="0" w:color="auto"/>
      </w:divBdr>
    </w:div>
    <w:div w:id="484248722">
      <w:bodyDiv w:val="1"/>
      <w:marLeft w:val="0"/>
      <w:marRight w:val="0"/>
      <w:marTop w:val="0"/>
      <w:marBottom w:val="0"/>
      <w:divBdr>
        <w:top w:val="none" w:sz="0" w:space="0" w:color="auto"/>
        <w:left w:val="none" w:sz="0" w:space="0" w:color="auto"/>
        <w:bottom w:val="none" w:sz="0" w:space="0" w:color="auto"/>
        <w:right w:val="none" w:sz="0" w:space="0" w:color="auto"/>
      </w:divBdr>
    </w:div>
    <w:div w:id="507526140">
      <w:bodyDiv w:val="1"/>
      <w:marLeft w:val="0"/>
      <w:marRight w:val="0"/>
      <w:marTop w:val="0"/>
      <w:marBottom w:val="0"/>
      <w:divBdr>
        <w:top w:val="none" w:sz="0" w:space="0" w:color="auto"/>
        <w:left w:val="none" w:sz="0" w:space="0" w:color="auto"/>
        <w:bottom w:val="none" w:sz="0" w:space="0" w:color="auto"/>
        <w:right w:val="none" w:sz="0" w:space="0" w:color="auto"/>
      </w:divBdr>
    </w:div>
    <w:div w:id="522744780">
      <w:bodyDiv w:val="1"/>
      <w:marLeft w:val="0"/>
      <w:marRight w:val="0"/>
      <w:marTop w:val="0"/>
      <w:marBottom w:val="0"/>
      <w:divBdr>
        <w:top w:val="none" w:sz="0" w:space="0" w:color="auto"/>
        <w:left w:val="none" w:sz="0" w:space="0" w:color="auto"/>
        <w:bottom w:val="none" w:sz="0" w:space="0" w:color="auto"/>
        <w:right w:val="none" w:sz="0" w:space="0" w:color="auto"/>
      </w:divBdr>
    </w:div>
    <w:div w:id="562451833">
      <w:bodyDiv w:val="1"/>
      <w:marLeft w:val="0"/>
      <w:marRight w:val="0"/>
      <w:marTop w:val="0"/>
      <w:marBottom w:val="0"/>
      <w:divBdr>
        <w:top w:val="none" w:sz="0" w:space="0" w:color="auto"/>
        <w:left w:val="none" w:sz="0" w:space="0" w:color="auto"/>
        <w:bottom w:val="none" w:sz="0" w:space="0" w:color="auto"/>
        <w:right w:val="none" w:sz="0" w:space="0" w:color="auto"/>
      </w:divBdr>
    </w:div>
    <w:div w:id="570192609">
      <w:bodyDiv w:val="1"/>
      <w:marLeft w:val="0"/>
      <w:marRight w:val="0"/>
      <w:marTop w:val="0"/>
      <w:marBottom w:val="0"/>
      <w:divBdr>
        <w:top w:val="none" w:sz="0" w:space="0" w:color="auto"/>
        <w:left w:val="none" w:sz="0" w:space="0" w:color="auto"/>
        <w:bottom w:val="none" w:sz="0" w:space="0" w:color="auto"/>
        <w:right w:val="none" w:sz="0" w:space="0" w:color="auto"/>
      </w:divBdr>
    </w:div>
    <w:div w:id="590116509">
      <w:bodyDiv w:val="1"/>
      <w:marLeft w:val="0"/>
      <w:marRight w:val="0"/>
      <w:marTop w:val="0"/>
      <w:marBottom w:val="0"/>
      <w:divBdr>
        <w:top w:val="none" w:sz="0" w:space="0" w:color="auto"/>
        <w:left w:val="none" w:sz="0" w:space="0" w:color="auto"/>
        <w:bottom w:val="none" w:sz="0" w:space="0" w:color="auto"/>
        <w:right w:val="none" w:sz="0" w:space="0" w:color="auto"/>
      </w:divBdr>
    </w:div>
    <w:div w:id="599601587">
      <w:bodyDiv w:val="1"/>
      <w:marLeft w:val="0"/>
      <w:marRight w:val="0"/>
      <w:marTop w:val="0"/>
      <w:marBottom w:val="0"/>
      <w:divBdr>
        <w:top w:val="none" w:sz="0" w:space="0" w:color="auto"/>
        <w:left w:val="none" w:sz="0" w:space="0" w:color="auto"/>
        <w:bottom w:val="none" w:sz="0" w:space="0" w:color="auto"/>
        <w:right w:val="none" w:sz="0" w:space="0" w:color="auto"/>
      </w:divBdr>
    </w:div>
    <w:div w:id="618537436">
      <w:bodyDiv w:val="1"/>
      <w:marLeft w:val="0"/>
      <w:marRight w:val="0"/>
      <w:marTop w:val="0"/>
      <w:marBottom w:val="0"/>
      <w:divBdr>
        <w:top w:val="none" w:sz="0" w:space="0" w:color="auto"/>
        <w:left w:val="none" w:sz="0" w:space="0" w:color="auto"/>
        <w:bottom w:val="none" w:sz="0" w:space="0" w:color="auto"/>
        <w:right w:val="none" w:sz="0" w:space="0" w:color="auto"/>
      </w:divBdr>
    </w:div>
    <w:div w:id="620186138">
      <w:bodyDiv w:val="1"/>
      <w:marLeft w:val="0"/>
      <w:marRight w:val="0"/>
      <w:marTop w:val="0"/>
      <w:marBottom w:val="0"/>
      <w:divBdr>
        <w:top w:val="none" w:sz="0" w:space="0" w:color="auto"/>
        <w:left w:val="none" w:sz="0" w:space="0" w:color="auto"/>
        <w:bottom w:val="none" w:sz="0" w:space="0" w:color="auto"/>
        <w:right w:val="none" w:sz="0" w:space="0" w:color="auto"/>
      </w:divBdr>
    </w:div>
    <w:div w:id="624626752">
      <w:bodyDiv w:val="1"/>
      <w:marLeft w:val="0"/>
      <w:marRight w:val="0"/>
      <w:marTop w:val="0"/>
      <w:marBottom w:val="0"/>
      <w:divBdr>
        <w:top w:val="none" w:sz="0" w:space="0" w:color="auto"/>
        <w:left w:val="none" w:sz="0" w:space="0" w:color="auto"/>
        <w:bottom w:val="none" w:sz="0" w:space="0" w:color="auto"/>
        <w:right w:val="none" w:sz="0" w:space="0" w:color="auto"/>
      </w:divBdr>
    </w:div>
    <w:div w:id="643242971">
      <w:bodyDiv w:val="1"/>
      <w:marLeft w:val="0"/>
      <w:marRight w:val="0"/>
      <w:marTop w:val="0"/>
      <w:marBottom w:val="0"/>
      <w:divBdr>
        <w:top w:val="none" w:sz="0" w:space="0" w:color="auto"/>
        <w:left w:val="none" w:sz="0" w:space="0" w:color="auto"/>
        <w:bottom w:val="none" w:sz="0" w:space="0" w:color="auto"/>
        <w:right w:val="none" w:sz="0" w:space="0" w:color="auto"/>
      </w:divBdr>
    </w:div>
    <w:div w:id="665785174">
      <w:bodyDiv w:val="1"/>
      <w:marLeft w:val="0"/>
      <w:marRight w:val="0"/>
      <w:marTop w:val="0"/>
      <w:marBottom w:val="0"/>
      <w:divBdr>
        <w:top w:val="none" w:sz="0" w:space="0" w:color="auto"/>
        <w:left w:val="none" w:sz="0" w:space="0" w:color="auto"/>
        <w:bottom w:val="none" w:sz="0" w:space="0" w:color="auto"/>
        <w:right w:val="none" w:sz="0" w:space="0" w:color="auto"/>
      </w:divBdr>
    </w:div>
    <w:div w:id="718866916">
      <w:bodyDiv w:val="1"/>
      <w:marLeft w:val="0"/>
      <w:marRight w:val="0"/>
      <w:marTop w:val="0"/>
      <w:marBottom w:val="0"/>
      <w:divBdr>
        <w:top w:val="none" w:sz="0" w:space="0" w:color="auto"/>
        <w:left w:val="none" w:sz="0" w:space="0" w:color="auto"/>
        <w:bottom w:val="none" w:sz="0" w:space="0" w:color="auto"/>
        <w:right w:val="none" w:sz="0" w:space="0" w:color="auto"/>
      </w:divBdr>
    </w:div>
    <w:div w:id="727729829">
      <w:bodyDiv w:val="1"/>
      <w:marLeft w:val="0"/>
      <w:marRight w:val="0"/>
      <w:marTop w:val="0"/>
      <w:marBottom w:val="0"/>
      <w:divBdr>
        <w:top w:val="none" w:sz="0" w:space="0" w:color="auto"/>
        <w:left w:val="none" w:sz="0" w:space="0" w:color="auto"/>
        <w:bottom w:val="none" w:sz="0" w:space="0" w:color="auto"/>
        <w:right w:val="none" w:sz="0" w:space="0" w:color="auto"/>
      </w:divBdr>
    </w:div>
    <w:div w:id="754520577">
      <w:bodyDiv w:val="1"/>
      <w:marLeft w:val="0"/>
      <w:marRight w:val="0"/>
      <w:marTop w:val="0"/>
      <w:marBottom w:val="0"/>
      <w:divBdr>
        <w:top w:val="none" w:sz="0" w:space="0" w:color="auto"/>
        <w:left w:val="none" w:sz="0" w:space="0" w:color="auto"/>
        <w:bottom w:val="none" w:sz="0" w:space="0" w:color="auto"/>
        <w:right w:val="none" w:sz="0" w:space="0" w:color="auto"/>
      </w:divBdr>
    </w:div>
    <w:div w:id="773016131">
      <w:bodyDiv w:val="1"/>
      <w:marLeft w:val="0"/>
      <w:marRight w:val="0"/>
      <w:marTop w:val="0"/>
      <w:marBottom w:val="0"/>
      <w:divBdr>
        <w:top w:val="none" w:sz="0" w:space="0" w:color="auto"/>
        <w:left w:val="none" w:sz="0" w:space="0" w:color="auto"/>
        <w:bottom w:val="none" w:sz="0" w:space="0" w:color="auto"/>
        <w:right w:val="none" w:sz="0" w:space="0" w:color="auto"/>
      </w:divBdr>
    </w:div>
    <w:div w:id="780538856">
      <w:bodyDiv w:val="1"/>
      <w:marLeft w:val="0"/>
      <w:marRight w:val="0"/>
      <w:marTop w:val="0"/>
      <w:marBottom w:val="0"/>
      <w:divBdr>
        <w:top w:val="none" w:sz="0" w:space="0" w:color="auto"/>
        <w:left w:val="none" w:sz="0" w:space="0" w:color="auto"/>
        <w:bottom w:val="none" w:sz="0" w:space="0" w:color="auto"/>
        <w:right w:val="none" w:sz="0" w:space="0" w:color="auto"/>
      </w:divBdr>
    </w:div>
    <w:div w:id="787939557">
      <w:bodyDiv w:val="1"/>
      <w:marLeft w:val="0"/>
      <w:marRight w:val="0"/>
      <w:marTop w:val="0"/>
      <w:marBottom w:val="0"/>
      <w:divBdr>
        <w:top w:val="none" w:sz="0" w:space="0" w:color="auto"/>
        <w:left w:val="none" w:sz="0" w:space="0" w:color="auto"/>
        <w:bottom w:val="none" w:sz="0" w:space="0" w:color="auto"/>
        <w:right w:val="none" w:sz="0" w:space="0" w:color="auto"/>
      </w:divBdr>
    </w:div>
    <w:div w:id="799614410">
      <w:bodyDiv w:val="1"/>
      <w:marLeft w:val="0"/>
      <w:marRight w:val="0"/>
      <w:marTop w:val="0"/>
      <w:marBottom w:val="0"/>
      <w:divBdr>
        <w:top w:val="none" w:sz="0" w:space="0" w:color="auto"/>
        <w:left w:val="none" w:sz="0" w:space="0" w:color="auto"/>
        <w:bottom w:val="none" w:sz="0" w:space="0" w:color="auto"/>
        <w:right w:val="none" w:sz="0" w:space="0" w:color="auto"/>
      </w:divBdr>
    </w:div>
    <w:div w:id="808480945">
      <w:bodyDiv w:val="1"/>
      <w:marLeft w:val="0"/>
      <w:marRight w:val="0"/>
      <w:marTop w:val="0"/>
      <w:marBottom w:val="0"/>
      <w:divBdr>
        <w:top w:val="none" w:sz="0" w:space="0" w:color="auto"/>
        <w:left w:val="none" w:sz="0" w:space="0" w:color="auto"/>
        <w:bottom w:val="none" w:sz="0" w:space="0" w:color="auto"/>
        <w:right w:val="none" w:sz="0" w:space="0" w:color="auto"/>
      </w:divBdr>
    </w:div>
    <w:div w:id="813449078">
      <w:bodyDiv w:val="1"/>
      <w:marLeft w:val="0"/>
      <w:marRight w:val="0"/>
      <w:marTop w:val="0"/>
      <w:marBottom w:val="0"/>
      <w:divBdr>
        <w:top w:val="none" w:sz="0" w:space="0" w:color="auto"/>
        <w:left w:val="none" w:sz="0" w:space="0" w:color="auto"/>
        <w:bottom w:val="none" w:sz="0" w:space="0" w:color="auto"/>
        <w:right w:val="none" w:sz="0" w:space="0" w:color="auto"/>
      </w:divBdr>
    </w:div>
    <w:div w:id="840776826">
      <w:bodyDiv w:val="1"/>
      <w:marLeft w:val="0"/>
      <w:marRight w:val="0"/>
      <w:marTop w:val="0"/>
      <w:marBottom w:val="0"/>
      <w:divBdr>
        <w:top w:val="none" w:sz="0" w:space="0" w:color="auto"/>
        <w:left w:val="none" w:sz="0" w:space="0" w:color="auto"/>
        <w:bottom w:val="none" w:sz="0" w:space="0" w:color="auto"/>
        <w:right w:val="none" w:sz="0" w:space="0" w:color="auto"/>
      </w:divBdr>
    </w:div>
    <w:div w:id="845676951">
      <w:bodyDiv w:val="1"/>
      <w:marLeft w:val="0"/>
      <w:marRight w:val="0"/>
      <w:marTop w:val="0"/>
      <w:marBottom w:val="0"/>
      <w:divBdr>
        <w:top w:val="none" w:sz="0" w:space="0" w:color="auto"/>
        <w:left w:val="none" w:sz="0" w:space="0" w:color="auto"/>
        <w:bottom w:val="none" w:sz="0" w:space="0" w:color="auto"/>
        <w:right w:val="none" w:sz="0" w:space="0" w:color="auto"/>
      </w:divBdr>
    </w:div>
    <w:div w:id="881015001">
      <w:bodyDiv w:val="1"/>
      <w:marLeft w:val="0"/>
      <w:marRight w:val="0"/>
      <w:marTop w:val="0"/>
      <w:marBottom w:val="0"/>
      <w:divBdr>
        <w:top w:val="none" w:sz="0" w:space="0" w:color="auto"/>
        <w:left w:val="none" w:sz="0" w:space="0" w:color="auto"/>
        <w:bottom w:val="none" w:sz="0" w:space="0" w:color="auto"/>
        <w:right w:val="none" w:sz="0" w:space="0" w:color="auto"/>
      </w:divBdr>
    </w:div>
    <w:div w:id="1039669241">
      <w:bodyDiv w:val="1"/>
      <w:marLeft w:val="0"/>
      <w:marRight w:val="0"/>
      <w:marTop w:val="0"/>
      <w:marBottom w:val="0"/>
      <w:divBdr>
        <w:top w:val="none" w:sz="0" w:space="0" w:color="auto"/>
        <w:left w:val="none" w:sz="0" w:space="0" w:color="auto"/>
        <w:bottom w:val="none" w:sz="0" w:space="0" w:color="auto"/>
        <w:right w:val="none" w:sz="0" w:space="0" w:color="auto"/>
      </w:divBdr>
    </w:div>
    <w:div w:id="1049302813">
      <w:bodyDiv w:val="1"/>
      <w:marLeft w:val="0"/>
      <w:marRight w:val="0"/>
      <w:marTop w:val="0"/>
      <w:marBottom w:val="0"/>
      <w:divBdr>
        <w:top w:val="none" w:sz="0" w:space="0" w:color="auto"/>
        <w:left w:val="none" w:sz="0" w:space="0" w:color="auto"/>
        <w:bottom w:val="none" w:sz="0" w:space="0" w:color="auto"/>
        <w:right w:val="none" w:sz="0" w:space="0" w:color="auto"/>
      </w:divBdr>
    </w:div>
    <w:div w:id="1050491934">
      <w:bodyDiv w:val="1"/>
      <w:marLeft w:val="0"/>
      <w:marRight w:val="0"/>
      <w:marTop w:val="0"/>
      <w:marBottom w:val="0"/>
      <w:divBdr>
        <w:top w:val="none" w:sz="0" w:space="0" w:color="auto"/>
        <w:left w:val="none" w:sz="0" w:space="0" w:color="auto"/>
        <w:bottom w:val="none" w:sz="0" w:space="0" w:color="auto"/>
        <w:right w:val="none" w:sz="0" w:space="0" w:color="auto"/>
      </w:divBdr>
    </w:div>
    <w:div w:id="1111626925">
      <w:bodyDiv w:val="1"/>
      <w:marLeft w:val="0"/>
      <w:marRight w:val="0"/>
      <w:marTop w:val="0"/>
      <w:marBottom w:val="0"/>
      <w:divBdr>
        <w:top w:val="none" w:sz="0" w:space="0" w:color="auto"/>
        <w:left w:val="none" w:sz="0" w:space="0" w:color="auto"/>
        <w:bottom w:val="none" w:sz="0" w:space="0" w:color="auto"/>
        <w:right w:val="none" w:sz="0" w:space="0" w:color="auto"/>
      </w:divBdr>
    </w:div>
    <w:div w:id="1113981723">
      <w:bodyDiv w:val="1"/>
      <w:marLeft w:val="0"/>
      <w:marRight w:val="0"/>
      <w:marTop w:val="0"/>
      <w:marBottom w:val="0"/>
      <w:divBdr>
        <w:top w:val="none" w:sz="0" w:space="0" w:color="auto"/>
        <w:left w:val="none" w:sz="0" w:space="0" w:color="auto"/>
        <w:bottom w:val="none" w:sz="0" w:space="0" w:color="auto"/>
        <w:right w:val="none" w:sz="0" w:space="0" w:color="auto"/>
      </w:divBdr>
    </w:div>
    <w:div w:id="1122723686">
      <w:bodyDiv w:val="1"/>
      <w:marLeft w:val="0"/>
      <w:marRight w:val="0"/>
      <w:marTop w:val="0"/>
      <w:marBottom w:val="0"/>
      <w:divBdr>
        <w:top w:val="none" w:sz="0" w:space="0" w:color="auto"/>
        <w:left w:val="none" w:sz="0" w:space="0" w:color="auto"/>
        <w:bottom w:val="none" w:sz="0" w:space="0" w:color="auto"/>
        <w:right w:val="none" w:sz="0" w:space="0" w:color="auto"/>
      </w:divBdr>
    </w:div>
    <w:div w:id="1137986768">
      <w:bodyDiv w:val="1"/>
      <w:marLeft w:val="0"/>
      <w:marRight w:val="0"/>
      <w:marTop w:val="0"/>
      <w:marBottom w:val="0"/>
      <w:divBdr>
        <w:top w:val="none" w:sz="0" w:space="0" w:color="auto"/>
        <w:left w:val="none" w:sz="0" w:space="0" w:color="auto"/>
        <w:bottom w:val="none" w:sz="0" w:space="0" w:color="auto"/>
        <w:right w:val="none" w:sz="0" w:space="0" w:color="auto"/>
      </w:divBdr>
    </w:div>
    <w:div w:id="1141649395">
      <w:bodyDiv w:val="1"/>
      <w:marLeft w:val="0"/>
      <w:marRight w:val="0"/>
      <w:marTop w:val="0"/>
      <w:marBottom w:val="0"/>
      <w:divBdr>
        <w:top w:val="none" w:sz="0" w:space="0" w:color="auto"/>
        <w:left w:val="none" w:sz="0" w:space="0" w:color="auto"/>
        <w:bottom w:val="none" w:sz="0" w:space="0" w:color="auto"/>
        <w:right w:val="none" w:sz="0" w:space="0" w:color="auto"/>
      </w:divBdr>
    </w:div>
    <w:div w:id="1145779563">
      <w:bodyDiv w:val="1"/>
      <w:marLeft w:val="0"/>
      <w:marRight w:val="0"/>
      <w:marTop w:val="0"/>
      <w:marBottom w:val="0"/>
      <w:divBdr>
        <w:top w:val="none" w:sz="0" w:space="0" w:color="auto"/>
        <w:left w:val="none" w:sz="0" w:space="0" w:color="auto"/>
        <w:bottom w:val="none" w:sz="0" w:space="0" w:color="auto"/>
        <w:right w:val="none" w:sz="0" w:space="0" w:color="auto"/>
      </w:divBdr>
    </w:div>
    <w:div w:id="1151755781">
      <w:bodyDiv w:val="1"/>
      <w:marLeft w:val="0"/>
      <w:marRight w:val="0"/>
      <w:marTop w:val="0"/>
      <w:marBottom w:val="0"/>
      <w:divBdr>
        <w:top w:val="none" w:sz="0" w:space="0" w:color="auto"/>
        <w:left w:val="none" w:sz="0" w:space="0" w:color="auto"/>
        <w:bottom w:val="none" w:sz="0" w:space="0" w:color="auto"/>
        <w:right w:val="none" w:sz="0" w:space="0" w:color="auto"/>
      </w:divBdr>
    </w:div>
    <w:div w:id="1160586452">
      <w:bodyDiv w:val="1"/>
      <w:marLeft w:val="0"/>
      <w:marRight w:val="0"/>
      <w:marTop w:val="0"/>
      <w:marBottom w:val="0"/>
      <w:divBdr>
        <w:top w:val="none" w:sz="0" w:space="0" w:color="auto"/>
        <w:left w:val="none" w:sz="0" w:space="0" w:color="auto"/>
        <w:bottom w:val="none" w:sz="0" w:space="0" w:color="auto"/>
        <w:right w:val="none" w:sz="0" w:space="0" w:color="auto"/>
      </w:divBdr>
    </w:div>
    <w:div w:id="1201359049">
      <w:bodyDiv w:val="1"/>
      <w:marLeft w:val="0"/>
      <w:marRight w:val="0"/>
      <w:marTop w:val="0"/>
      <w:marBottom w:val="0"/>
      <w:divBdr>
        <w:top w:val="none" w:sz="0" w:space="0" w:color="auto"/>
        <w:left w:val="none" w:sz="0" w:space="0" w:color="auto"/>
        <w:bottom w:val="none" w:sz="0" w:space="0" w:color="auto"/>
        <w:right w:val="none" w:sz="0" w:space="0" w:color="auto"/>
      </w:divBdr>
    </w:div>
    <w:div w:id="1211958280">
      <w:bodyDiv w:val="1"/>
      <w:marLeft w:val="0"/>
      <w:marRight w:val="0"/>
      <w:marTop w:val="0"/>
      <w:marBottom w:val="0"/>
      <w:divBdr>
        <w:top w:val="none" w:sz="0" w:space="0" w:color="auto"/>
        <w:left w:val="none" w:sz="0" w:space="0" w:color="auto"/>
        <w:bottom w:val="none" w:sz="0" w:space="0" w:color="auto"/>
        <w:right w:val="none" w:sz="0" w:space="0" w:color="auto"/>
      </w:divBdr>
    </w:div>
    <w:div w:id="1272514900">
      <w:bodyDiv w:val="1"/>
      <w:marLeft w:val="0"/>
      <w:marRight w:val="0"/>
      <w:marTop w:val="0"/>
      <w:marBottom w:val="0"/>
      <w:divBdr>
        <w:top w:val="none" w:sz="0" w:space="0" w:color="auto"/>
        <w:left w:val="none" w:sz="0" w:space="0" w:color="auto"/>
        <w:bottom w:val="none" w:sz="0" w:space="0" w:color="auto"/>
        <w:right w:val="none" w:sz="0" w:space="0" w:color="auto"/>
      </w:divBdr>
    </w:div>
    <w:div w:id="1331058434">
      <w:bodyDiv w:val="1"/>
      <w:marLeft w:val="0"/>
      <w:marRight w:val="0"/>
      <w:marTop w:val="0"/>
      <w:marBottom w:val="0"/>
      <w:divBdr>
        <w:top w:val="none" w:sz="0" w:space="0" w:color="auto"/>
        <w:left w:val="none" w:sz="0" w:space="0" w:color="auto"/>
        <w:bottom w:val="none" w:sz="0" w:space="0" w:color="auto"/>
        <w:right w:val="none" w:sz="0" w:space="0" w:color="auto"/>
      </w:divBdr>
    </w:div>
    <w:div w:id="1343239487">
      <w:bodyDiv w:val="1"/>
      <w:marLeft w:val="0"/>
      <w:marRight w:val="0"/>
      <w:marTop w:val="0"/>
      <w:marBottom w:val="0"/>
      <w:divBdr>
        <w:top w:val="none" w:sz="0" w:space="0" w:color="auto"/>
        <w:left w:val="none" w:sz="0" w:space="0" w:color="auto"/>
        <w:bottom w:val="none" w:sz="0" w:space="0" w:color="auto"/>
        <w:right w:val="none" w:sz="0" w:space="0" w:color="auto"/>
      </w:divBdr>
    </w:div>
    <w:div w:id="1348411567">
      <w:bodyDiv w:val="1"/>
      <w:marLeft w:val="0"/>
      <w:marRight w:val="0"/>
      <w:marTop w:val="0"/>
      <w:marBottom w:val="0"/>
      <w:divBdr>
        <w:top w:val="none" w:sz="0" w:space="0" w:color="auto"/>
        <w:left w:val="none" w:sz="0" w:space="0" w:color="auto"/>
        <w:bottom w:val="none" w:sz="0" w:space="0" w:color="auto"/>
        <w:right w:val="none" w:sz="0" w:space="0" w:color="auto"/>
      </w:divBdr>
    </w:div>
    <w:div w:id="1352413178">
      <w:bodyDiv w:val="1"/>
      <w:marLeft w:val="0"/>
      <w:marRight w:val="0"/>
      <w:marTop w:val="0"/>
      <w:marBottom w:val="0"/>
      <w:divBdr>
        <w:top w:val="none" w:sz="0" w:space="0" w:color="auto"/>
        <w:left w:val="none" w:sz="0" w:space="0" w:color="auto"/>
        <w:bottom w:val="none" w:sz="0" w:space="0" w:color="auto"/>
        <w:right w:val="none" w:sz="0" w:space="0" w:color="auto"/>
      </w:divBdr>
    </w:div>
    <w:div w:id="1357275385">
      <w:bodyDiv w:val="1"/>
      <w:marLeft w:val="0"/>
      <w:marRight w:val="0"/>
      <w:marTop w:val="0"/>
      <w:marBottom w:val="0"/>
      <w:divBdr>
        <w:top w:val="none" w:sz="0" w:space="0" w:color="auto"/>
        <w:left w:val="none" w:sz="0" w:space="0" w:color="auto"/>
        <w:bottom w:val="none" w:sz="0" w:space="0" w:color="auto"/>
        <w:right w:val="none" w:sz="0" w:space="0" w:color="auto"/>
      </w:divBdr>
    </w:div>
    <w:div w:id="1371147667">
      <w:bodyDiv w:val="1"/>
      <w:marLeft w:val="0"/>
      <w:marRight w:val="0"/>
      <w:marTop w:val="0"/>
      <w:marBottom w:val="0"/>
      <w:divBdr>
        <w:top w:val="none" w:sz="0" w:space="0" w:color="auto"/>
        <w:left w:val="none" w:sz="0" w:space="0" w:color="auto"/>
        <w:bottom w:val="none" w:sz="0" w:space="0" w:color="auto"/>
        <w:right w:val="none" w:sz="0" w:space="0" w:color="auto"/>
      </w:divBdr>
    </w:div>
    <w:div w:id="1407260942">
      <w:bodyDiv w:val="1"/>
      <w:marLeft w:val="0"/>
      <w:marRight w:val="0"/>
      <w:marTop w:val="0"/>
      <w:marBottom w:val="0"/>
      <w:divBdr>
        <w:top w:val="none" w:sz="0" w:space="0" w:color="auto"/>
        <w:left w:val="none" w:sz="0" w:space="0" w:color="auto"/>
        <w:bottom w:val="none" w:sz="0" w:space="0" w:color="auto"/>
        <w:right w:val="none" w:sz="0" w:space="0" w:color="auto"/>
      </w:divBdr>
    </w:div>
    <w:div w:id="1415736478">
      <w:bodyDiv w:val="1"/>
      <w:marLeft w:val="0"/>
      <w:marRight w:val="0"/>
      <w:marTop w:val="0"/>
      <w:marBottom w:val="0"/>
      <w:divBdr>
        <w:top w:val="none" w:sz="0" w:space="0" w:color="auto"/>
        <w:left w:val="none" w:sz="0" w:space="0" w:color="auto"/>
        <w:bottom w:val="none" w:sz="0" w:space="0" w:color="auto"/>
        <w:right w:val="none" w:sz="0" w:space="0" w:color="auto"/>
      </w:divBdr>
    </w:div>
    <w:div w:id="1422876714">
      <w:bodyDiv w:val="1"/>
      <w:marLeft w:val="0"/>
      <w:marRight w:val="0"/>
      <w:marTop w:val="0"/>
      <w:marBottom w:val="0"/>
      <w:divBdr>
        <w:top w:val="none" w:sz="0" w:space="0" w:color="auto"/>
        <w:left w:val="none" w:sz="0" w:space="0" w:color="auto"/>
        <w:bottom w:val="none" w:sz="0" w:space="0" w:color="auto"/>
        <w:right w:val="none" w:sz="0" w:space="0" w:color="auto"/>
      </w:divBdr>
    </w:div>
    <w:div w:id="1479878992">
      <w:bodyDiv w:val="1"/>
      <w:marLeft w:val="0"/>
      <w:marRight w:val="0"/>
      <w:marTop w:val="0"/>
      <w:marBottom w:val="0"/>
      <w:divBdr>
        <w:top w:val="none" w:sz="0" w:space="0" w:color="auto"/>
        <w:left w:val="none" w:sz="0" w:space="0" w:color="auto"/>
        <w:bottom w:val="none" w:sz="0" w:space="0" w:color="auto"/>
        <w:right w:val="none" w:sz="0" w:space="0" w:color="auto"/>
      </w:divBdr>
    </w:div>
    <w:div w:id="1578636845">
      <w:bodyDiv w:val="1"/>
      <w:marLeft w:val="0"/>
      <w:marRight w:val="0"/>
      <w:marTop w:val="0"/>
      <w:marBottom w:val="0"/>
      <w:divBdr>
        <w:top w:val="none" w:sz="0" w:space="0" w:color="auto"/>
        <w:left w:val="none" w:sz="0" w:space="0" w:color="auto"/>
        <w:bottom w:val="none" w:sz="0" w:space="0" w:color="auto"/>
        <w:right w:val="none" w:sz="0" w:space="0" w:color="auto"/>
      </w:divBdr>
    </w:div>
    <w:div w:id="1584991601">
      <w:bodyDiv w:val="1"/>
      <w:marLeft w:val="0"/>
      <w:marRight w:val="0"/>
      <w:marTop w:val="0"/>
      <w:marBottom w:val="0"/>
      <w:divBdr>
        <w:top w:val="none" w:sz="0" w:space="0" w:color="auto"/>
        <w:left w:val="none" w:sz="0" w:space="0" w:color="auto"/>
        <w:bottom w:val="none" w:sz="0" w:space="0" w:color="auto"/>
        <w:right w:val="none" w:sz="0" w:space="0" w:color="auto"/>
      </w:divBdr>
    </w:div>
    <w:div w:id="1621454520">
      <w:bodyDiv w:val="1"/>
      <w:marLeft w:val="0"/>
      <w:marRight w:val="0"/>
      <w:marTop w:val="0"/>
      <w:marBottom w:val="0"/>
      <w:divBdr>
        <w:top w:val="none" w:sz="0" w:space="0" w:color="auto"/>
        <w:left w:val="none" w:sz="0" w:space="0" w:color="auto"/>
        <w:bottom w:val="none" w:sz="0" w:space="0" w:color="auto"/>
        <w:right w:val="none" w:sz="0" w:space="0" w:color="auto"/>
      </w:divBdr>
    </w:div>
    <w:div w:id="1641304804">
      <w:bodyDiv w:val="1"/>
      <w:marLeft w:val="0"/>
      <w:marRight w:val="0"/>
      <w:marTop w:val="0"/>
      <w:marBottom w:val="0"/>
      <w:divBdr>
        <w:top w:val="none" w:sz="0" w:space="0" w:color="auto"/>
        <w:left w:val="none" w:sz="0" w:space="0" w:color="auto"/>
        <w:bottom w:val="none" w:sz="0" w:space="0" w:color="auto"/>
        <w:right w:val="none" w:sz="0" w:space="0" w:color="auto"/>
      </w:divBdr>
    </w:div>
    <w:div w:id="1657299405">
      <w:bodyDiv w:val="1"/>
      <w:marLeft w:val="0"/>
      <w:marRight w:val="0"/>
      <w:marTop w:val="0"/>
      <w:marBottom w:val="0"/>
      <w:divBdr>
        <w:top w:val="none" w:sz="0" w:space="0" w:color="auto"/>
        <w:left w:val="none" w:sz="0" w:space="0" w:color="auto"/>
        <w:bottom w:val="none" w:sz="0" w:space="0" w:color="auto"/>
        <w:right w:val="none" w:sz="0" w:space="0" w:color="auto"/>
      </w:divBdr>
    </w:div>
    <w:div w:id="1679455748">
      <w:bodyDiv w:val="1"/>
      <w:marLeft w:val="0"/>
      <w:marRight w:val="0"/>
      <w:marTop w:val="0"/>
      <w:marBottom w:val="0"/>
      <w:divBdr>
        <w:top w:val="none" w:sz="0" w:space="0" w:color="auto"/>
        <w:left w:val="none" w:sz="0" w:space="0" w:color="auto"/>
        <w:bottom w:val="none" w:sz="0" w:space="0" w:color="auto"/>
        <w:right w:val="none" w:sz="0" w:space="0" w:color="auto"/>
      </w:divBdr>
      <w:divsChild>
        <w:div w:id="195851249">
          <w:marLeft w:val="0"/>
          <w:marRight w:val="0"/>
          <w:marTop w:val="0"/>
          <w:marBottom w:val="0"/>
          <w:divBdr>
            <w:top w:val="single" w:sz="2" w:space="0" w:color="auto"/>
            <w:left w:val="single" w:sz="2" w:space="0" w:color="auto"/>
            <w:bottom w:val="single" w:sz="2" w:space="0" w:color="auto"/>
            <w:right w:val="single" w:sz="2" w:space="0" w:color="auto"/>
          </w:divBdr>
          <w:divsChild>
            <w:div w:id="1254784366">
              <w:marLeft w:val="0"/>
              <w:marRight w:val="0"/>
              <w:marTop w:val="0"/>
              <w:marBottom w:val="0"/>
              <w:divBdr>
                <w:top w:val="single" w:sz="2" w:space="0" w:color="auto"/>
                <w:left w:val="single" w:sz="2" w:space="0" w:color="auto"/>
                <w:bottom w:val="single" w:sz="2" w:space="0" w:color="auto"/>
                <w:right w:val="single" w:sz="2" w:space="0" w:color="auto"/>
              </w:divBdr>
              <w:divsChild>
                <w:div w:id="2051807929">
                  <w:marLeft w:val="0"/>
                  <w:marRight w:val="0"/>
                  <w:marTop w:val="0"/>
                  <w:marBottom w:val="0"/>
                  <w:divBdr>
                    <w:top w:val="single" w:sz="2" w:space="0" w:color="auto"/>
                    <w:left w:val="single" w:sz="2" w:space="0" w:color="auto"/>
                    <w:bottom w:val="single" w:sz="2" w:space="0" w:color="auto"/>
                    <w:right w:val="single" w:sz="2" w:space="0" w:color="auto"/>
                  </w:divBdr>
                  <w:divsChild>
                    <w:div w:id="418983162">
                      <w:marLeft w:val="0"/>
                      <w:marRight w:val="0"/>
                      <w:marTop w:val="0"/>
                      <w:marBottom w:val="0"/>
                      <w:divBdr>
                        <w:top w:val="none" w:sz="0" w:space="0" w:color="auto"/>
                        <w:left w:val="none" w:sz="0" w:space="0" w:color="auto"/>
                        <w:bottom w:val="none" w:sz="0" w:space="0" w:color="auto"/>
                        <w:right w:val="none" w:sz="0" w:space="0" w:color="auto"/>
                      </w:divBdr>
                      <w:divsChild>
                        <w:div w:id="181066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4896408">
      <w:bodyDiv w:val="1"/>
      <w:marLeft w:val="0"/>
      <w:marRight w:val="0"/>
      <w:marTop w:val="0"/>
      <w:marBottom w:val="0"/>
      <w:divBdr>
        <w:top w:val="none" w:sz="0" w:space="0" w:color="auto"/>
        <w:left w:val="none" w:sz="0" w:space="0" w:color="auto"/>
        <w:bottom w:val="none" w:sz="0" w:space="0" w:color="auto"/>
        <w:right w:val="none" w:sz="0" w:space="0" w:color="auto"/>
      </w:divBdr>
    </w:div>
    <w:div w:id="1705208647">
      <w:bodyDiv w:val="1"/>
      <w:marLeft w:val="0"/>
      <w:marRight w:val="0"/>
      <w:marTop w:val="0"/>
      <w:marBottom w:val="0"/>
      <w:divBdr>
        <w:top w:val="none" w:sz="0" w:space="0" w:color="auto"/>
        <w:left w:val="none" w:sz="0" w:space="0" w:color="auto"/>
        <w:bottom w:val="none" w:sz="0" w:space="0" w:color="auto"/>
        <w:right w:val="none" w:sz="0" w:space="0" w:color="auto"/>
      </w:divBdr>
    </w:div>
    <w:div w:id="1732850687">
      <w:bodyDiv w:val="1"/>
      <w:marLeft w:val="0"/>
      <w:marRight w:val="0"/>
      <w:marTop w:val="0"/>
      <w:marBottom w:val="0"/>
      <w:divBdr>
        <w:top w:val="none" w:sz="0" w:space="0" w:color="auto"/>
        <w:left w:val="none" w:sz="0" w:space="0" w:color="auto"/>
        <w:bottom w:val="none" w:sz="0" w:space="0" w:color="auto"/>
        <w:right w:val="none" w:sz="0" w:space="0" w:color="auto"/>
      </w:divBdr>
    </w:div>
    <w:div w:id="1733890499">
      <w:bodyDiv w:val="1"/>
      <w:marLeft w:val="0"/>
      <w:marRight w:val="0"/>
      <w:marTop w:val="0"/>
      <w:marBottom w:val="0"/>
      <w:divBdr>
        <w:top w:val="none" w:sz="0" w:space="0" w:color="auto"/>
        <w:left w:val="none" w:sz="0" w:space="0" w:color="auto"/>
        <w:bottom w:val="none" w:sz="0" w:space="0" w:color="auto"/>
        <w:right w:val="none" w:sz="0" w:space="0" w:color="auto"/>
      </w:divBdr>
    </w:div>
    <w:div w:id="1740398365">
      <w:bodyDiv w:val="1"/>
      <w:marLeft w:val="0"/>
      <w:marRight w:val="0"/>
      <w:marTop w:val="0"/>
      <w:marBottom w:val="0"/>
      <w:divBdr>
        <w:top w:val="none" w:sz="0" w:space="0" w:color="auto"/>
        <w:left w:val="none" w:sz="0" w:space="0" w:color="auto"/>
        <w:bottom w:val="none" w:sz="0" w:space="0" w:color="auto"/>
        <w:right w:val="none" w:sz="0" w:space="0" w:color="auto"/>
      </w:divBdr>
    </w:div>
    <w:div w:id="1770466709">
      <w:bodyDiv w:val="1"/>
      <w:marLeft w:val="0"/>
      <w:marRight w:val="0"/>
      <w:marTop w:val="0"/>
      <w:marBottom w:val="0"/>
      <w:divBdr>
        <w:top w:val="none" w:sz="0" w:space="0" w:color="auto"/>
        <w:left w:val="none" w:sz="0" w:space="0" w:color="auto"/>
        <w:bottom w:val="none" w:sz="0" w:space="0" w:color="auto"/>
        <w:right w:val="none" w:sz="0" w:space="0" w:color="auto"/>
      </w:divBdr>
    </w:div>
    <w:div w:id="1785073082">
      <w:bodyDiv w:val="1"/>
      <w:marLeft w:val="0"/>
      <w:marRight w:val="0"/>
      <w:marTop w:val="0"/>
      <w:marBottom w:val="0"/>
      <w:divBdr>
        <w:top w:val="none" w:sz="0" w:space="0" w:color="auto"/>
        <w:left w:val="none" w:sz="0" w:space="0" w:color="auto"/>
        <w:bottom w:val="none" w:sz="0" w:space="0" w:color="auto"/>
        <w:right w:val="none" w:sz="0" w:space="0" w:color="auto"/>
      </w:divBdr>
    </w:div>
    <w:div w:id="1836846836">
      <w:bodyDiv w:val="1"/>
      <w:marLeft w:val="0"/>
      <w:marRight w:val="0"/>
      <w:marTop w:val="0"/>
      <w:marBottom w:val="0"/>
      <w:divBdr>
        <w:top w:val="none" w:sz="0" w:space="0" w:color="auto"/>
        <w:left w:val="none" w:sz="0" w:space="0" w:color="auto"/>
        <w:bottom w:val="none" w:sz="0" w:space="0" w:color="auto"/>
        <w:right w:val="none" w:sz="0" w:space="0" w:color="auto"/>
      </w:divBdr>
    </w:div>
    <w:div w:id="1850676784">
      <w:bodyDiv w:val="1"/>
      <w:marLeft w:val="0"/>
      <w:marRight w:val="0"/>
      <w:marTop w:val="0"/>
      <w:marBottom w:val="0"/>
      <w:divBdr>
        <w:top w:val="none" w:sz="0" w:space="0" w:color="auto"/>
        <w:left w:val="none" w:sz="0" w:space="0" w:color="auto"/>
        <w:bottom w:val="none" w:sz="0" w:space="0" w:color="auto"/>
        <w:right w:val="none" w:sz="0" w:space="0" w:color="auto"/>
      </w:divBdr>
    </w:div>
    <w:div w:id="1864048868">
      <w:bodyDiv w:val="1"/>
      <w:marLeft w:val="0"/>
      <w:marRight w:val="0"/>
      <w:marTop w:val="0"/>
      <w:marBottom w:val="0"/>
      <w:divBdr>
        <w:top w:val="none" w:sz="0" w:space="0" w:color="auto"/>
        <w:left w:val="none" w:sz="0" w:space="0" w:color="auto"/>
        <w:bottom w:val="none" w:sz="0" w:space="0" w:color="auto"/>
        <w:right w:val="none" w:sz="0" w:space="0" w:color="auto"/>
      </w:divBdr>
    </w:div>
    <w:div w:id="1866626469">
      <w:bodyDiv w:val="1"/>
      <w:marLeft w:val="0"/>
      <w:marRight w:val="0"/>
      <w:marTop w:val="0"/>
      <w:marBottom w:val="0"/>
      <w:divBdr>
        <w:top w:val="none" w:sz="0" w:space="0" w:color="auto"/>
        <w:left w:val="none" w:sz="0" w:space="0" w:color="auto"/>
        <w:bottom w:val="none" w:sz="0" w:space="0" w:color="auto"/>
        <w:right w:val="none" w:sz="0" w:space="0" w:color="auto"/>
      </w:divBdr>
    </w:div>
    <w:div w:id="1876457621">
      <w:bodyDiv w:val="1"/>
      <w:marLeft w:val="0"/>
      <w:marRight w:val="0"/>
      <w:marTop w:val="0"/>
      <w:marBottom w:val="0"/>
      <w:divBdr>
        <w:top w:val="none" w:sz="0" w:space="0" w:color="auto"/>
        <w:left w:val="none" w:sz="0" w:space="0" w:color="auto"/>
        <w:bottom w:val="none" w:sz="0" w:space="0" w:color="auto"/>
        <w:right w:val="none" w:sz="0" w:space="0" w:color="auto"/>
      </w:divBdr>
    </w:div>
    <w:div w:id="1887184527">
      <w:bodyDiv w:val="1"/>
      <w:marLeft w:val="0"/>
      <w:marRight w:val="0"/>
      <w:marTop w:val="0"/>
      <w:marBottom w:val="0"/>
      <w:divBdr>
        <w:top w:val="none" w:sz="0" w:space="0" w:color="auto"/>
        <w:left w:val="none" w:sz="0" w:space="0" w:color="auto"/>
        <w:bottom w:val="none" w:sz="0" w:space="0" w:color="auto"/>
        <w:right w:val="none" w:sz="0" w:space="0" w:color="auto"/>
      </w:divBdr>
    </w:div>
    <w:div w:id="1949006250">
      <w:bodyDiv w:val="1"/>
      <w:marLeft w:val="0"/>
      <w:marRight w:val="0"/>
      <w:marTop w:val="0"/>
      <w:marBottom w:val="0"/>
      <w:divBdr>
        <w:top w:val="none" w:sz="0" w:space="0" w:color="auto"/>
        <w:left w:val="none" w:sz="0" w:space="0" w:color="auto"/>
        <w:bottom w:val="none" w:sz="0" w:space="0" w:color="auto"/>
        <w:right w:val="none" w:sz="0" w:space="0" w:color="auto"/>
      </w:divBdr>
    </w:div>
    <w:div w:id="2009596869">
      <w:bodyDiv w:val="1"/>
      <w:marLeft w:val="0"/>
      <w:marRight w:val="0"/>
      <w:marTop w:val="0"/>
      <w:marBottom w:val="0"/>
      <w:divBdr>
        <w:top w:val="none" w:sz="0" w:space="0" w:color="auto"/>
        <w:left w:val="none" w:sz="0" w:space="0" w:color="auto"/>
        <w:bottom w:val="none" w:sz="0" w:space="0" w:color="auto"/>
        <w:right w:val="none" w:sz="0" w:space="0" w:color="auto"/>
      </w:divBdr>
    </w:div>
    <w:div w:id="2024356043">
      <w:bodyDiv w:val="1"/>
      <w:marLeft w:val="0"/>
      <w:marRight w:val="0"/>
      <w:marTop w:val="0"/>
      <w:marBottom w:val="0"/>
      <w:divBdr>
        <w:top w:val="none" w:sz="0" w:space="0" w:color="auto"/>
        <w:left w:val="none" w:sz="0" w:space="0" w:color="auto"/>
        <w:bottom w:val="none" w:sz="0" w:space="0" w:color="auto"/>
        <w:right w:val="none" w:sz="0" w:space="0" w:color="auto"/>
      </w:divBdr>
    </w:div>
    <w:div w:id="2050447245">
      <w:bodyDiv w:val="1"/>
      <w:marLeft w:val="0"/>
      <w:marRight w:val="0"/>
      <w:marTop w:val="0"/>
      <w:marBottom w:val="0"/>
      <w:divBdr>
        <w:top w:val="none" w:sz="0" w:space="0" w:color="auto"/>
        <w:left w:val="none" w:sz="0" w:space="0" w:color="auto"/>
        <w:bottom w:val="none" w:sz="0" w:space="0" w:color="auto"/>
        <w:right w:val="none" w:sz="0" w:space="0" w:color="auto"/>
      </w:divBdr>
    </w:div>
    <w:div w:id="2061978971">
      <w:bodyDiv w:val="1"/>
      <w:marLeft w:val="0"/>
      <w:marRight w:val="0"/>
      <w:marTop w:val="0"/>
      <w:marBottom w:val="0"/>
      <w:divBdr>
        <w:top w:val="none" w:sz="0" w:space="0" w:color="auto"/>
        <w:left w:val="none" w:sz="0" w:space="0" w:color="auto"/>
        <w:bottom w:val="none" w:sz="0" w:space="0" w:color="auto"/>
        <w:right w:val="none" w:sz="0" w:space="0" w:color="auto"/>
      </w:divBdr>
    </w:div>
    <w:div w:id="2067335439">
      <w:bodyDiv w:val="1"/>
      <w:marLeft w:val="0"/>
      <w:marRight w:val="0"/>
      <w:marTop w:val="0"/>
      <w:marBottom w:val="0"/>
      <w:divBdr>
        <w:top w:val="none" w:sz="0" w:space="0" w:color="auto"/>
        <w:left w:val="none" w:sz="0" w:space="0" w:color="auto"/>
        <w:bottom w:val="none" w:sz="0" w:space="0" w:color="auto"/>
        <w:right w:val="none" w:sz="0" w:space="0" w:color="auto"/>
      </w:divBdr>
    </w:div>
    <w:div w:id="2078892020">
      <w:bodyDiv w:val="1"/>
      <w:marLeft w:val="0"/>
      <w:marRight w:val="0"/>
      <w:marTop w:val="0"/>
      <w:marBottom w:val="0"/>
      <w:divBdr>
        <w:top w:val="none" w:sz="0" w:space="0" w:color="auto"/>
        <w:left w:val="none" w:sz="0" w:space="0" w:color="auto"/>
        <w:bottom w:val="none" w:sz="0" w:space="0" w:color="auto"/>
        <w:right w:val="none" w:sz="0" w:space="0" w:color="auto"/>
      </w:divBdr>
    </w:div>
    <w:div w:id="2117746563">
      <w:bodyDiv w:val="1"/>
      <w:marLeft w:val="0"/>
      <w:marRight w:val="0"/>
      <w:marTop w:val="0"/>
      <w:marBottom w:val="0"/>
      <w:divBdr>
        <w:top w:val="none" w:sz="0" w:space="0" w:color="auto"/>
        <w:left w:val="none" w:sz="0" w:space="0" w:color="auto"/>
        <w:bottom w:val="none" w:sz="0" w:space="0" w:color="auto"/>
        <w:right w:val="none" w:sz="0" w:space="0" w:color="auto"/>
      </w:divBdr>
    </w:div>
    <w:div w:id="2119904972">
      <w:bodyDiv w:val="1"/>
      <w:marLeft w:val="0"/>
      <w:marRight w:val="0"/>
      <w:marTop w:val="0"/>
      <w:marBottom w:val="0"/>
      <w:divBdr>
        <w:top w:val="none" w:sz="0" w:space="0" w:color="auto"/>
        <w:left w:val="none" w:sz="0" w:space="0" w:color="auto"/>
        <w:bottom w:val="none" w:sz="0" w:space="0" w:color="auto"/>
        <w:right w:val="none" w:sz="0" w:space="0" w:color="auto"/>
      </w:divBdr>
    </w:div>
    <w:div w:id="2127919414">
      <w:bodyDiv w:val="1"/>
      <w:marLeft w:val="0"/>
      <w:marRight w:val="0"/>
      <w:marTop w:val="0"/>
      <w:marBottom w:val="0"/>
      <w:divBdr>
        <w:top w:val="none" w:sz="0" w:space="0" w:color="auto"/>
        <w:left w:val="none" w:sz="0" w:space="0" w:color="auto"/>
        <w:bottom w:val="none" w:sz="0" w:space="0" w:color="auto"/>
        <w:right w:val="none" w:sz="0" w:space="0" w:color="auto"/>
      </w:divBdr>
      <w:divsChild>
        <w:div w:id="1855217691">
          <w:marLeft w:val="0"/>
          <w:marRight w:val="0"/>
          <w:marTop w:val="0"/>
          <w:marBottom w:val="0"/>
          <w:divBdr>
            <w:top w:val="single" w:sz="2" w:space="0" w:color="auto"/>
            <w:left w:val="single" w:sz="2" w:space="0" w:color="auto"/>
            <w:bottom w:val="single" w:sz="2" w:space="0" w:color="auto"/>
            <w:right w:val="single" w:sz="2" w:space="0" w:color="auto"/>
          </w:divBdr>
        </w:div>
      </w:divsChild>
    </w:div>
    <w:div w:id="2146658848">
      <w:bodyDiv w:val="1"/>
      <w:marLeft w:val="0"/>
      <w:marRight w:val="0"/>
      <w:marTop w:val="0"/>
      <w:marBottom w:val="0"/>
      <w:divBdr>
        <w:top w:val="none" w:sz="0" w:space="0" w:color="auto"/>
        <w:left w:val="none" w:sz="0" w:space="0" w:color="auto"/>
        <w:bottom w:val="none" w:sz="0" w:space="0" w:color="auto"/>
        <w:right w:val="none" w:sz="0" w:space="0" w:color="auto"/>
      </w:divBdr>
    </w:div>
    <w:div w:id="21468453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5F775-0502-44EF-88DC-8BF9F6DD4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1950</Words>
  <Characters>11118</Characters>
  <Application>Microsoft Office Word</Application>
  <DocSecurity>0</DocSecurity>
  <Lines>92</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BERKAY BOZ</cp:lastModifiedBy>
  <cp:revision>2</cp:revision>
  <dcterms:created xsi:type="dcterms:W3CDTF">2025-04-24T19:55:00Z</dcterms:created>
  <dcterms:modified xsi:type="dcterms:W3CDTF">2025-04-24T19:55:00Z</dcterms:modified>
  <cp:category/>
</cp:coreProperties>
</file>